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FDC" w:rsidRPr="00636DF8" w:rsidRDefault="00C42704">
      <w:pPr>
        <w:spacing w:after="0" w:line="408" w:lineRule="auto"/>
        <w:ind w:left="120"/>
        <w:jc w:val="center"/>
        <w:rPr>
          <w:lang w:val="ru-RU"/>
        </w:rPr>
      </w:pPr>
      <w:r w:rsidRPr="00636DF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45FDC" w:rsidRPr="00636DF8" w:rsidRDefault="00C42704">
      <w:pPr>
        <w:spacing w:after="0" w:line="408" w:lineRule="auto"/>
        <w:ind w:left="120"/>
        <w:jc w:val="center"/>
        <w:rPr>
          <w:lang w:val="ru-RU"/>
        </w:rPr>
      </w:pPr>
      <w:r w:rsidRPr="00636DF8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0" w:name="c9c270cb-8db4-4b8a-a6c7-a5bbc00b9a2a"/>
      <w:r w:rsidRPr="00636DF8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общего и профессионального образования Ростовской области </w:t>
      </w:r>
      <w:bookmarkEnd w:id="0"/>
      <w:r w:rsidRPr="00636DF8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245FDC" w:rsidRPr="00636DF8" w:rsidRDefault="00C42704">
      <w:pPr>
        <w:spacing w:after="0" w:line="408" w:lineRule="auto"/>
        <w:ind w:left="120"/>
        <w:jc w:val="center"/>
        <w:rPr>
          <w:lang w:val="ru-RU"/>
        </w:rPr>
      </w:pPr>
      <w:r w:rsidRPr="00636DF8">
        <w:rPr>
          <w:rFonts w:ascii="Times New Roman" w:hAnsi="Times New Roman"/>
          <w:b/>
          <w:color w:val="000000"/>
          <w:sz w:val="28"/>
          <w:lang w:val="ru-RU"/>
        </w:rPr>
        <w:t>‌Управление образования администрации Аксайского района</w:t>
      </w:r>
      <w:r w:rsidRPr="00636DF8">
        <w:rPr>
          <w:sz w:val="28"/>
          <w:lang w:val="ru-RU"/>
        </w:rPr>
        <w:br/>
      </w:r>
      <w:bookmarkStart w:id="1" w:name="2ef03dff-ffc2-48f0-b077-ed4025dcdffe"/>
      <w:r w:rsidRPr="00636DF8">
        <w:rPr>
          <w:rFonts w:ascii="Times New Roman" w:hAnsi="Times New Roman"/>
          <w:b/>
          <w:color w:val="000000"/>
          <w:sz w:val="28"/>
          <w:lang w:val="ru-RU"/>
        </w:rPr>
        <w:t xml:space="preserve"> МБОУ Истоминская ООШ</w:t>
      </w:r>
      <w:bookmarkEnd w:id="1"/>
      <w:r w:rsidRPr="00636DF8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36DF8">
        <w:rPr>
          <w:rFonts w:ascii="Times New Roman" w:hAnsi="Times New Roman"/>
          <w:color w:val="000000"/>
          <w:sz w:val="28"/>
          <w:lang w:val="ru-RU"/>
        </w:rPr>
        <w:t>​</w:t>
      </w:r>
    </w:p>
    <w:p w:rsidR="00245FDC" w:rsidRPr="00636DF8" w:rsidRDefault="00245FDC">
      <w:pPr>
        <w:spacing w:after="0"/>
        <w:ind w:left="120"/>
        <w:rPr>
          <w:lang w:val="ru-RU"/>
        </w:rPr>
      </w:pPr>
    </w:p>
    <w:p w:rsidR="00245FDC" w:rsidRPr="00636DF8" w:rsidRDefault="00245FDC">
      <w:pPr>
        <w:spacing w:after="0"/>
        <w:ind w:left="120"/>
        <w:rPr>
          <w:lang w:val="ru-RU"/>
        </w:rPr>
      </w:pPr>
    </w:p>
    <w:p w:rsidR="00245FDC" w:rsidRPr="00636DF8" w:rsidRDefault="00245FDC">
      <w:pPr>
        <w:spacing w:after="0"/>
        <w:ind w:left="120"/>
        <w:rPr>
          <w:lang w:val="ru-RU"/>
        </w:rPr>
      </w:pPr>
    </w:p>
    <w:p w:rsidR="00245FDC" w:rsidRPr="00636DF8" w:rsidRDefault="00245FDC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245FDC">
        <w:tc>
          <w:tcPr>
            <w:tcW w:w="3114" w:type="dxa"/>
          </w:tcPr>
          <w:p w:rsidR="00245FDC" w:rsidRDefault="00245FD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45FDC" w:rsidRDefault="00C4270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245FDC" w:rsidRDefault="00C4270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245FDC" w:rsidRDefault="00C4270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45FDC" w:rsidRDefault="00C4270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Краснова И.Н.</w:t>
            </w:r>
          </w:p>
          <w:p w:rsidR="00245FDC" w:rsidRDefault="00636DF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36D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№80</w:t>
            </w:r>
            <w:r w:rsidRPr="00636DF8"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ru-RU"/>
              </w:rPr>
              <w:t>↵</w:t>
            </w:r>
            <w:r w:rsidRPr="00636D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36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</w:t>
            </w:r>
            <w:r w:rsidRPr="00636D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36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636D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 w:rsidRPr="00636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r w:rsidRPr="00636D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36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636D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2025 </w:t>
            </w:r>
            <w:r w:rsidRPr="00636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</w:t>
            </w:r>
            <w:r w:rsidRPr="00636D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3115" w:type="dxa"/>
          </w:tcPr>
          <w:p w:rsidR="00245FDC" w:rsidRDefault="00C4270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245FDC" w:rsidRDefault="00C4270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245FDC" w:rsidRDefault="00C4270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45FDC" w:rsidRDefault="00C4270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Краснов О.Г.</w:t>
            </w:r>
          </w:p>
          <w:p w:rsidR="00245FDC" w:rsidRDefault="00C4270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№80↵ от «28» августа202</w:t>
            </w:r>
            <w:r w:rsidR="00636D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245FDC" w:rsidRDefault="00245FD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45FDC" w:rsidRDefault="00245FDC">
      <w:pPr>
        <w:spacing w:after="0"/>
        <w:ind w:left="120"/>
      </w:pPr>
    </w:p>
    <w:p w:rsidR="00245FDC" w:rsidRDefault="00C4270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245FDC" w:rsidRDefault="00245FDC">
      <w:pPr>
        <w:spacing w:after="0"/>
        <w:ind w:left="120"/>
      </w:pPr>
    </w:p>
    <w:p w:rsidR="00245FDC" w:rsidRDefault="00245FDC">
      <w:pPr>
        <w:spacing w:after="0"/>
        <w:ind w:left="120"/>
      </w:pPr>
    </w:p>
    <w:p w:rsidR="00245FDC" w:rsidRDefault="00245FDC">
      <w:pPr>
        <w:spacing w:after="0"/>
        <w:ind w:left="120"/>
      </w:pPr>
    </w:p>
    <w:p w:rsidR="00245FDC" w:rsidRDefault="00C4270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245FDC" w:rsidRDefault="00C42704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2439925)</w:t>
      </w:r>
    </w:p>
    <w:p w:rsidR="00245FDC" w:rsidRDefault="00245FDC">
      <w:pPr>
        <w:spacing w:after="0"/>
        <w:ind w:left="120"/>
        <w:jc w:val="center"/>
      </w:pPr>
    </w:p>
    <w:p w:rsidR="00245FDC" w:rsidRPr="00636DF8" w:rsidRDefault="00C42704">
      <w:pPr>
        <w:spacing w:after="0" w:line="408" w:lineRule="auto"/>
        <w:ind w:left="120"/>
        <w:jc w:val="center"/>
        <w:rPr>
          <w:lang w:val="ru-RU"/>
        </w:rPr>
      </w:pPr>
      <w:r w:rsidRPr="00636DF8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«Иностранный язык </w:t>
      </w:r>
      <w:r w:rsidRPr="00636DF8">
        <w:rPr>
          <w:rFonts w:ascii="Times New Roman" w:hAnsi="Times New Roman"/>
          <w:b/>
          <w:color w:val="000000"/>
          <w:sz w:val="28"/>
          <w:lang w:val="ru-RU"/>
        </w:rPr>
        <w:t>(английский)»</w:t>
      </w:r>
    </w:p>
    <w:p w:rsidR="00245FDC" w:rsidRDefault="00C42704">
      <w:pPr>
        <w:spacing w:after="0" w:line="408" w:lineRule="auto"/>
        <w:ind w:left="120"/>
        <w:jc w:val="center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  <w:lang w:val="ru-RU"/>
        </w:rPr>
        <w:t>3 класса</w:t>
      </w:r>
    </w:p>
    <w:p w:rsidR="00245FDC" w:rsidRPr="00636DF8" w:rsidRDefault="00245FDC">
      <w:pPr>
        <w:spacing w:after="0"/>
        <w:ind w:left="120"/>
        <w:jc w:val="center"/>
        <w:rPr>
          <w:lang w:val="ru-RU"/>
        </w:rPr>
      </w:pPr>
    </w:p>
    <w:p w:rsidR="00245FDC" w:rsidRPr="00636DF8" w:rsidRDefault="00245FDC">
      <w:pPr>
        <w:spacing w:after="0"/>
        <w:jc w:val="both"/>
        <w:rPr>
          <w:lang w:val="ru-RU"/>
        </w:rPr>
      </w:pPr>
    </w:p>
    <w:p w:rsidR="00245FDC" w:rsidRPr="00636DF8" w:rsidRDefault="00245FDC">
      <w:pPr>
        <w:spacing w:after="0"/>
        <w:ind w:left="120"/>
        <w:jc w:val="center"/>
        <w:rPr>
          <w:lang w:val="ru-RU"/>
        </w:rPr>
      </w:pPr>
    </w:p>
    <w:p w:rsidR="00245FDC" w:rsidRPr="00636DF8" w:rsidRDefault="00245FDC">
      <w:pPr>
        <w:spacing w:after="0"/>
        <w:ind w:left="120"/>
        <w:jc w:val="center"/>
        <w:rPr>
          <w:lang w:val="ru-RU"/>
        </w:rPr>
      </w:pPr>
    </w:p>
    <w:p w:rsidR="00245FDC" w:rsidRPr="00636DF8" w:rsidRDefault="00C42704">
      <w:pPr>
        <w:spacing w:after="0"/>
        <w:ind w:left="120"/>
        <w:jc w:val="center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​</w:t>
      </w:r>
      <w:bookmarkStart w:id="2" w:name="cfd04707-3192-4f35-bb6e-9ccc64c40c05"/>
      <w:r w:rsidRPr="00636DF8">
        <w:rPr>
          <w:rFonts w:ascii="Times New Roman" w:hAnsi="Times New Roman"/>
          <w:b/>
          <w:color w:val="000000"/>
          <w:sz w:val="28"/>
          <w:lang w:val="ru-RU"/>
        </w:rPr>
        <w:t>х. Истомино</w:t>
      </w:r>
      <w:bookmarkEnd w:id="2"/>
      <w:r w:rsidRPr="00636DF8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865fc295-6d74-46ac-8b2f-18f525410f3e"/>
      <w:r w:rsidRPr="00636DF8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3"/>
      <w:r w:rsidR="00636DF8">
        <w:rPr>
          <w:rFonts w:ascii="Times New Roman" w:hAnsi="Times New Roman"/>
          <w:b/>
          <w:color w:val="000000"/>
          <w:sz w:val="28"/>
          <w:lang w:val="ru-RU"/>
        </w:rPr>
        <w:t>5</w:t>
      </w:r>
      <w:r w:rsidRPr="00636DF8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36DF8">
        <w:rPr>
          <w:rFonts w:ascii="Times New Roman" w:hAnsi="Times New Roman"/>
          <w:color w:val="000000"/>
          <w:sz w:val="28"/>
          <w:lang w:val="ru-RU"/>
        </w:rPr>
        <w:t>​</w:t>
      </w:r>
    </w:p>
    <w:p w:rsidR="00245FDC" w:rsidRPr="00636DF8" w:rsidRDefault="00245FDC">
      <w:pPr>
        <w:spacing w:after="0"/>
        <w:ind w:left="120"/>
        <w:rPr>
          <w:lang w:val="ru-RU"/>
        </w:rPr>
      </w:pPr>
    </w:p>
    <w:p w:rsidR="00245FDC" w:rsidRPr="00636DF8" w:rsidRDefault="00245FDC">
      <w:pPr>
        <w:rPr>
          <w:lang w:val="ru-RU"/>
        </w:rPr>
        <w:sectPr w:rsidR="00245FDC" w:rsidRPr="00636DF8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18199594"/>
    </w:p>
    <w:bookmarkEnd w:id="4"/>
    <w:p w:rsidR="00245FDC" w:rsidRPr="00636DF8" w:rsidRDefault="00C42704">
      <w:pPr>
        <w:spacing w:after="0" w:line="264" w:lineRule="auto"/>
        <w:ind w:left="120"/>
        <w:jc w:val="both"/>
        <w:rPr>
          <w:lang w:val="ru-RU"/>
        </w:rPr>
      </w:pPr>
      <w:r w:rsidRPr="00636DF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45FDC" w:rsidRPr="00636DF8" w:rsidRDefault="00245FDC">
      <w:pPr>
        <w:spacing w:after="0" w:line="264" w:lineRule="auto"/>
        <w:ind w:left="120"/>
        <w:jc w:val="both"/>
        <w:rPr>
          <w:lang w:val="ru-RU"/>
        </w:rPr>
      </w:pP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Программа по иностранному (английскому) языку на уровне начального общего образования составлена на основе требований к результатам освоения программы начального </w:t>
      </w:r>
      <w:r w:rsidRPr="00636DF8">
        <w:rPr>
          <w:rFonts w:ascii="Times New Roman" w:hAnsi="Times New Roman"/>
          <w:color w:val="000000"/>
          <w:sz w:val="28"/>
          <w:lang w:val="ru-RU"/>
        </w:rPr>
        <w:t>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Программа по иностранному (английскому) языку раскр</w:t>
      </w:r>
      <w:r w:rsidRPr="00636DF8">
        <w:rPr>
          <w:rFonts w:ascii="Times New Roman" w:hAnsi="Times New Roman"/>
          <w:color w:val="000000"/>
          <w:sz w:val="28"/>
          <w:lang w:val="ru-RU"/>
        </w:rPr>
        <w:t>ывает цели образования, развития и воспитания обучающихся средствами учебного предмета «Иностранный язык» на уровне начального общего образования, определяет обязательную (инвариантную) часть содержания изучаемого иностранного языка, за пределами которой о</w:t>
      </w:r>
      <w:r w:rsidRPr="00636DF8">
        <w:rPr>
          <w:rFonts w:ascii="Times New Roman" w:hAnsi="Times New Roman"/>
          <w:color w:val="000000"/>
          <w:sz w:val="28"/>
          <w:lang w:val="ru-RU"/>
        </w:rPr>
        <w:t>стаётся возможность выбора учителем вариативной составляющей содержания образования по иностранному (английскому) языку.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закладывается база для всего последующего иноязычного образования обучающихся, формируются осно</w:t>
      </w:r>
      <w:r w:rsidRPr="00636DF8">
        <w:rPr>
          <w:rFonts w:ascii="Times New Roman" w:hAnsi="Times New Roman"/>
          <w:color w:val="000000"/>
          <w:sz w:val="28"/>
          <w:lang w:val="ru-RU"/>
        </w:rPr>
        <w:t>вы функциональной грамотности, что придаёт особую ответственность данному этапу общего образования. Изучение иностранного языка в общеобразовательных организациях начинается со 2 класса. Обучающиеся данного возраста характеризуются большой восприимчивостью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к овладению языками,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Построение программы по иностранному (английскому) языку имеет нелинейный х</w:t>
      </w:r>
      <w:r w:rsidRPr="00636DF8">
        <w:rPr>
          <w:rFonts w:ascii="Times New Roman" w:hAnsi="Times New Roman"/>
          <w:color w:val="000000"/>
          <w:sz w:val="28"/>
          <w:lang w:val="ru-RU"/>
        </w:rPr>
        <w:t>арактер и основано на концентрическом принципе. В каждом классе даются новые элементы содержания и новые требования. В процессе обучения освоенные на определённом этапе грамматические формы и конструкции повторяются и закрепляются на новом лексическом мате</w:t>
      </w:r>
      <w:r w:rsidRPr="00636DF8">
        <w:rPr>
          <w:rFonts w:ascii="Times New Roman" w:hAnsi="Times New Roman"/>
          <w:color w:val="000000"/>
          <w:sz w:val="28"/>
          <w:lang w:val="ru-RU"/>
        </w:rPr>
        <w:t>риале и расширяющемся тематическом содержании речи.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Цели обучения иностранному (английскому) языку на уровне начального общего образования можно условно разделить на образовательные, развивающие, воспитывающие.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b/>
          <w:color w:val="000000"/>
          <w:sz w:val="28"/>
          <w:lang w:val="ru-RU"/>
        </w:rPr>
        <w:t>Образовательные цели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программы по иностранном</w:t>
      </w:r>
      <w:r w:rsidRPr="00636DF8">
        <w:rPr>
          <w:rFonts w:ascii="Times New Roman" w:hAnsi="Times New Roman"/>
          <w:color w:val="000000"/>
          <w:sz w:val="28"/>
          <w:lang w:val="ru-RU"/>
        </w:rPr>
        <w:t>у (английскому) языку на уровне начального общего образования включают:</w:t>
      </w:r>
    </w:p>
    <w:p w:rsidR="00245FDC" w:rsidRPr="00636DF8" w:rsidRDefault="00C4270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формирование элементарной иноязычной коммуникативной компетенции, то есть способности и готовности общаться с носителями изучаемого иностранного языка в устной (говорение и </w:t>
      </w:r>
      <w:r w:rsidRPr="00636DF8">
        <w:rPr>
          <w:rFonts w:ascii="Times New Roman" w:hAnsi="Times New Roman"/>
          <w:color w:val="000000"/>
          <w:sz w:val="28"/>
          <w:lang w:val="ru-RU"/>
        </w:rPr>
        <w:t>аудирование) и письменной (чтение и письмо) форме с учётом возрастных возможностей и потребностей обучающегося;</w:t>
      </w:r>
    </w:p>
    <w:p w:rsidR="00245FDC" w:rsidRPr="00636DF8" w:rsidRDefault="00C4270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расширение лингвистического кругозора обучающихся за счёт овладения новыми языковыми средствами (фонетическими, орфографическими, лексическими, 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грамматическими) в соответствии </w:t>
      </w:r>
      <w:r>
        <w:rPr>
          <w:rFonts w:ascii="Times New Roman" w:hAnsi="Times New Roman"/>
          <w:color w:val="000000"/>
          <w:sz w:val="28"/>
        </w:rPr>
        <w:t>c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отобранными темами общения;</w:t>
      </w:r>
    </w:p>
    <w:p w:rsidR="00245FDC" w:rsidRPr="00636DF8" w:rsidRDefault="00C4270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освоение знаний о языковых явлениях изучаемого иностранного языка, о разных способах выражения мысли на родном и иностранном языках;</w:t>
      </w:r>
    </w:p>
    <w:p w:rsidR="00245FDC" w:rsidRPr="00636DF8" w:rsidRDefault="00C4270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использование для решения учебных задач интеллектуальных опер</w:t>
      </w:r>
      <w:r w:rsidRPr="00636DF8">
        <w:rPr>
          <w:rFonts w:ascii="Times New Roman" w:hAnsi="Times New Roman"/>
          <w:color w:val="000000"/>
          <w:sz w:val="28"/>
          <w:lang w:val="ru-RU"/>
        </w:rPr>
        <w:t>аций (сравнение, анализ, обобщение);</w:t>
      </w:r>
    </w:p>
    <w:p w:rsidR="00245FDC" w:rsidRPr="00636DF8" w:rsidRDefault="00C4270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b/>
          <w:color w:val="000000"/>
          <w:sz w:val="28"/>
          <w:lang w:val="ru-RU"/>
        </w:rPr>
        <w:t>Развивающие цели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программы по ино</w:t>
      </w:r>
      <w:r w:rsidRPr="00636DF8">
        <w:rPr>
          <w:rFonts w:ascii="Times New Roman" w:hAnsi="Times New Roman"/>
          <w:color w:val="000000"/>
          <w:sz w:val="28"/>
          <w:lang w:val="ru-RU"/>
        </w:rPr>
        <w:t>странному (английскому) языку на уровне начального общего образования включают:</w:t>
      </w:r>
    </w:p>
    <w:p w:rsidR="00245FDC" w:rsidRPr="00636DF8" w:rsidRDefault="00C4270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осознание обучающимися роли языков как средства межличностного и межкультурного взаимодействия в условиях поликультурного, многоязычного мира и инструмента познания мира и куль</w:t>
      </w:r>
      <w:r w:rsidRPr="00636DF8">
        <w:rPr>
          <w:rFonts w:ascii="Times New Roman" w:hAnsi="Times New Roman"/>
          <w:color w:val="000000"/>
          <w:sz w:val="28"/>
          <w:lang w:val="ru-RU"/>
        </w:rPr>
        <w:t>туры других народов;</w:t>
      </w:r>
    </w:p>
    <w:p w:rsidR="00245FDC" w:rsidRPr="00636DF8" w:rsidRDefault="00C4270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становление коммуникативной культуры обучающихся и их общего речевого развития;</w:t>
      </w:r>
    </w:p>
    <w:p w:rsidR="00245FDC" w:rsidRPr="00636DF8" w:rsidRDefault="00C4270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</w:r>
    </w:p>
    <w:p w:rsidR="00245FDC" w:rsidRPr="00636DF8" w:rsidRDefault="00C4270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формирован</w:t>
      </w:r>
      <w:r w:rsidRPr="00636DF8">
        <w:rPr>
          <w:rFonts w:ascii="Times New Roman" w:hAnsi="Times New Roman"/>
          <w:color w:val="000000"/>
          <w:sz w:val="28"/>
          <w:lang w:val="ru-RU"/>
        </w:rPr>
        <w:t>ие регулятивных действий: планирование последовательных шагов для решения учебной задачи; контроль процесса и результата своей деятельности; установление причины возникшей трудности и (или) ошибки, корректировка деятельности;</w:t>
      </w:r>
    </w:p>
    <w:p w:rsidR="00245FDC" w:rsidRPr="00636DF8" w:rsidRDefault="00C4270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становление способности к оцен</w:t>
      </w:r>
      <w:r w:rsidRPr="00636DF8">
        <w:rPr>
          <w:rFonts w:ascii="Times New Roman" w:hAnsi="Times New Roman"/>
          <w:color w:val="000000"/>
          <w:sz w:val="28"/>
          <w:lang w:val="ru-RU"/>
        </w:rPr>
        <w:t>ке своих достижений в изучении иностранного языка, мотивация совершенствовать свои коммуникативные умения на иностранном языке.</w:t>
      </w:r>
    </w:p>
    <w:p w:rsidR="00245FDC" w:rsidRDefault="00C42704">
      <w:pPr>
        <w:spacing w:after="0" w:line="264" w:lineRule="auto"/>
        <w:ind w:firstLine="600"/>
        <w:jc w:val="both"/>
      </w:pPr>
      <w:r w:rsidRPr="00636DF8">
        <w:rPr>
          <w:rFonts w:ascii="Times New Roman" w:hAnsi="Times New Roman"/>
          <w:color w:val="000000"/>
          <w:sz w:val="28"/>
          <w:lang w:val="ru-RU"/>
        </w:rPr>
        <w:t>Влияние параллельного изучения родного языка и языка других стран и народов позволяет заложить основу для формирования гражданск</w:t>
      </w:r>
      <w:r w:rsidRPr="00636DF8">
        <w:rPr>
          <w:rFonts w:ascii="Times New Roman" w:hAnsi="Times New Roman"/>
          <w:color w:val="000000"/>
          <w:sz w:val="28"/>
          <w:lang w:val="ru-RU"/>
        </w:rPr>
        <w:t>ой идентичности, чувства патриотизма и гордости за свой народ, свой край, свою страну, помочь лучше осознать свою этническую и национальную принадлежность и проявлять интерес к языкам и культурам других народов, осознать наличие и значение общечеловеческих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и базовых национальных ценностей. </w:t>
      </w:r>
      <w:r>
        <w:rPr>
          <w:rFonts w:ascii="Times New Roman" w:hAnsi="Times New Roman"/>
          <w:color w:val="000000"/>
          <w:sz w:val="28"/>
        </w:rPr>
        <w:t>Изучение иностранного (английского) языка обеспечивает:</w:t>
      </w:r>
    </w:p>
    <w:p w:rsidR="00245FDC" w:rsidRPr="00636DF8" w:rsidRDefault="00C4270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lastRenderedPageBreak/>
        <w:t>понимание необходимости овладения иностранным языком как средством общения в условиях взаимодействия разных стран и народов;</w:t>
      </w:r>
    </w:p>
    <w:p w:rsidR="00245FDC" w:rsidRPr="00636DF8" w:rsidRDefault="00C4270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формирование предпосылок социокультурной</w:t>
      </w:r>
      <w:r w:rsidRPr="00636DF8">
        <w:rPr>
          <w:rFonts w:ascii="Times New Roman" w:hAnsi="Times New Roman"/>
          <w:color w:val="000000"/>
          <w:sz w:val="28"/>
          <w:lang w:val="ru-RU"/>
        </w:rPr>
        <w:t>/межкультурной компетенции, позволяющей приобщаться к культуре, традициям, реалиям стран/страны изучаемого языка, готовности представлять свою страну, её культуру в условиях межкультурного общения, соблюдая речевой этикет и адекватно используя имеющиеся ре</w:t>
      </w:r>
      <w:r w:rsidRPr="00636DF8">
        <w:rPr>
          <w:rFonts w:ascii="Times New Roman" w:hAnsi="Times New Roman"/>
          <w:color w:val="000000"/>
          <w:sz w:val="28"/>
          <w:lang w:val="ru-RU"/>
        </w:rPr>
        <w:t>чевые и неречевые средства общения;</w:t>
      </w:r>
    </w:p>
    <w:p w:rsidR="00245FDC" w:rsidRPr="00636DF8" w:rsidRDefault="00C4270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народа;</w:t>
      </w:r>
    </w:p>
    <w:p w:rsidR="00245FDC" w:rsidRPr="00636DF8" w:rsidRDefault="00C4270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воспитание эмоционального и познавательного инт</w:t>
      </w:r>
      <w:r w:rsidRPr="00636DF8">
        <w:rPr>
          <w:rFonts w:ascii="Times New Roman" w:hAnsi="Times New Roman"/>
          <w:color w:val="000000"/>
          <w:sz w:val="28"/>
          <w:lang w:val="ru-RU"/>
        </w:rPr>
        <w:t>ереса к художественной культуре других народов;</w:t>
      </w:r>
    </w:p>
    <w:p w:rsidR="00245FDC" w:rsidRPr="00636DF8" w:rsidRDefault="00C4270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формирование положительной мотивации и устойчивого учебно-познавательного интереса к предмету «Иностранный язык».</w:t>
      </w:r>
    </w:p>
    <w:p w:rsidR="00245FDC" w:rsidRPr="00636DF8" w:rsidRDefault="00C42704">
      <w:pPr>
        <w:spacing w:after="0" w:line="264" w:lineRule="auto"/>
        <w:ind w:left="12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‌</w:t>
      </w:r>
      <w:bookmarkStart w:id="5" w:name="8e4de2fd-43cd-4bc5-8d35-2312bb8da802"/>
      <w:r w:rsidRPr="00636DF8">
        <w:rPr>
          <w:rFonts w:ascii="Times New Roman" w:hAnsi="Times New Roman"/>
          <w:color w:val="000000"/>
          <w:sz w:val="28"/>
          <w:lang w:val="ru-RU"/>
        </w:rPr>
        <w:t>На изучение иностранного (английского) языка на уровне начального общего образования отводитс</w:t>
      </w:r>
      <w:r w:rsidRPr="00636DF8">
        <w:rPr>
          <w:rFonts w:ascii="Times New Roman" w:hAnsi="Times New Roman"/>
          <w:color w:val="000000"/>
          <w:sz w:val="28"/>
          <w:lang w:val="ru-RU"/>
        </w:rPr>
        <w:t>я 204 часа: во 2 классе – 68 часов (2 часа в неделю), в 3 классе – 68 часов (2 часа в неделю), в 4 классе – 68 часов (2 часа в неделю).</w:t>
      </w:r>
      <w:bookmarkEnd w:id="5"/>
      <w:r w:rsidRPr="00636DF8">
        <w:rPr>
          <w:rFonts w:ascii="Times New Roman" w:hAnsi="Times New Roman"/>
          <w:color w:val="000000"/>
          <w:sz w:val="28"/>
          <w:lang w:val="ru-RU"/>
        </w:rPr>
        <w:t>‌‌</w:t>
      </w:r>
    </w:p>
    <w:p w:rsidR="00245FDC" w:rsidRPr="00636DF8" w:rsidRDefault="00245FDC">
      <w:pPr>
        <w:spacing w:after="0" w:line="264" w:lineRule="auto"/>
        <w:ind w:left="120"/>
        <w:jc w:val="both"/>
        <w:rPr>
          <w:lang w:val="ru-RU"/>
        </w:rPr>
      </w:pPr>
    </w:p>
    <w:p w:rsidR="00245FDC" w:rsidRPr="00636DF8" w:rsidRDefault="00245FDC">
      <w:pPr>
        <w:rPr>
          <w:lang w:val="ru-RU"/>
        </w:rPr>
        <w:sectPr w:rsidR="00245FDC" w:rsidRPr="00636DF8">
          <w:pgSz w:w="11906" w:h="16383"/>
          <w:pgMar w:top="1134" w:right="850" w:bottom="1134" w:left="1701" w:header="720" w:footer="720" w:gutter="0"/>
          <w:cols w:space="720"/>
        </w:sectPr>
      </w:pPr>
      <w:bookmarkStart w:id="6" w:name="block-18199600"/>
    </w:p>
    <w:bookmarkEnd w:id="6"/>
    <w:p w:rsidR="00245FDC" w:rsidRPr="00636DF8" w:rsidRDefault="00C42704">
      <w:pPr>
        <w:spacing w:after="0" w:line="264" w:lineRule="auto"/>
        <w:ind w:left="12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636DF8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245FDC" w:rsidRPr="00636DF8" w:rsidRDefault="00245FDC">
      <w:pPr>
        <w:spacing w:after="0" w:line="264" w:lineRule="auto"/>
        <w:ind w:left="120"/>
        <w:jc w:val="both"/>
        <w:rPr>
          <w:lang w:val="ru-RU"/>
        </w:rPr>
      </w:pPr>
    </w:p>
    <w:p w:rsidR="00245FDC" w:rsidRPr="00636DF8" w:rsidRDefault="00C42704">
      <w:pPr>
        <w:spacing w:after="0" w:line="264" w:lineRule="auto"/>
        <w:ind w:left="120"/>
        <w:jc w:val="both"/>
        <w:rPr>
          <w:lang w:val="ru-RU"/>
        </w:rPr>
      </w:pPr>
      <w:r w:rsidRPr="00636DF8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245FDC" w:rsidRPr="00636DF8" w:rsidRDefault="00245FDC">
      <w:pPr>
        <w:spacing w:after="0" w:line="264" w:lineRule="auto"/>
        <w:ind w:left="120"/>
        <w:jc w:val="both"/>
        <w:rPr>
          <w:lang w:val="ru-RU"/>
        </w:rPr>
      </w:pPr>
    </w:p>
    <w:p w:rsidR="00245FDC" w:rsidRPr="00636DF8" w:rsidRDefault="00C42704">
      <w:pPr>
        <w:spacing w:after="0" w:line="264" w:lineRule="auto"/>
        <w:ind w:left="120"/>
        <w:jc w:val="both"/>
        <w:rPr>
          <w:lang w:val="ru-RU"/>
        </w:rPr>
      </w:pPr>
      <w:r w:rsidRPr="00636DF8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i/>
          <w:color w:val="000000"/>
          <w:sz w:val="28"/>
          <w:lang w:val="ru-RU"/>
        </w:rPr>
        <w:t>Мир моего «я»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. Приветствие. Знакомство. Моя семья. </w:t>
      </w:r>
      <w:r w:rsidRPr="00636DF8">
        <w:rPr>
          <w:rFonts w:ascii="Times New Roman" w:hAnsi="Times New Roman"/>
          <w:color w:val="000000"/>
          <w:sz w:val="28"/>
          <w:lang w:val="ru-RU"/>
        </w:rPr>
        <w:t>Мой день рождения. Моя любимая еда.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636DF8">
        <w:rPr>
          <w:rFonts w:ascii="Times New Roman" w:hAnsi="Times New Roman"/>
          <w:color w:val="000000"/>
          <w:sz w:val="28"/>
          <w:lang w:val="ru-RU"/>
        </w:rPr>
        <w:t>. Любимый цвет, игрушка. Любимые занятия. Мой питомец. Выходной день.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636DF8">
        <w:rPr>
          <w:rFonts w:ascii="Times New Roman" w:hAnsi="Times New Roman"/>
          <w:color w:val="000000"/>
          <w:sz w:val="28"/>
          <w:lang w:val="ru-RU"/>
        </w:rPr>
        <w:t>. Моя школа. Мои друзья. Моя малая родина (город, село).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Родная страна и страны изучаемого языка. </w:t>
      </w:r>
      <w:r w:rsidRPr="00636DF8">
        <w:rPr>
          <w:rFonts w:ascii="Times New Roman" w:hAnsi="Times New Roman"/>
          <w:color w:val="000000"/>
          <w:sz w:val="28"/>
          <w:lang w:val="ru-RU"/>
        </w:rPr>
        <w:t>Названия родной стр</w:t>
      </w:r>
      <w:r w:rsidRPr="00636DF8">
        <w:rPr>
          <w:rFonts w:ascii="Times New Roman" w:hAnsi="Times New Roman"/>
          <w:color w:val="000000"/>
          <w:sz w:val="28"/>
          <w:lang w:val="ru-RU"/>
        </w:rPr>
        <w:t>аны и страны/стран изучаемого языка; их столиц. Произведения детского фольклора. Литературные персонажи детских книг. Праздники родной страны и страны/стран изучаемого языка (Новый год, Рождество).</w:t>
      </w:r>
    </w:p>
    <w:p w:rsidR="00245FDC" w:rsidRPr="00636DF8" w:rsidRDefault="00245FDC">
      <w:pPr>
        <w:spacing w:after="0" w:line="264" w:lineRule="auto"/>
        <w:ind w:left="120"/>
        <w:jc w:val="both"/>
        <w:rPr>
          <w:lang w:val="ru-RU"/>
        </w:rPr>
      </w:pPr>
    </w:p>
    <w:p w:rsidR="00245FDC" w:rsidRPr="00636DF8" w:rsidRDefault="00C42704">
      <w:pPr>
        <w:spacing w:after="0" w:line="264" w:lineRule="auto"/>
        <w:ind w:left="120"/>
        <w:jc w:val="both"/>
        <w:rPr>
          <w:lang w:val="ru-RU"/>
        </w:rPr>
      </w:pPr>
      <w:r w:rsidRPr="00636DF8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245FDC" w:rsidRPr="00636DF8" w:rsidRDefault="00C42704">
      <w:pPr>
        <w:spacing w:after="0" w:line="264" w:lineRule="auto"/>
        <w:ind w:left="120"/>
        <w:jc w:val="both"/>
        <w:rPr>
          <w:lang w:val="ru-RU"/>
        </w:rPr>
      </w:pPr>
      <w:r w:rsidRPr="00636DF8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636DF8">
        <w:rPr>
          <w:rFonts w:ascii="Times New Roman" w:hAnsi="Times New Roman"/>
          <w:color w:val="000000"/>
          <w:sz w:val="28"/>
          <w:u w:val="single"/>
          <w:lang w:val="ru-RU"/>
        </w:rPr>
        <w:t>д</w:t>
      </w:r>
      <w:r w:rsidRPr="00636DF8">
        <w:rPr>
          <w:rFonts w:ascii="Times New Roman" w:hAnsi="Times New Roman"/>
          <w:color w:val="000000"/>
          <w:sz w:val="28"/>
          <w:u w:val="single"/>
          <w:lang w:val="ru-RU"/>
        </w:rPr>
        <w:t>иалогической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диалога этикетного характера: приветствие, начало и завершение разговора, </w:t>
      </w:r>
      <w:r w:rsidRPr="00636DF8">
        <w:rPr>
          <w:rFonts w:ascii="Times New Roman" w:hAnsi="Times New Roman"/>
          <w:color w:val="000000"/>
          <w:sz w:val="28"/>
          <w:lang w:val="ru-RU"/>
        </w:rPr>
        <w:t>знакомство с собеседником; поздравление с праздником; выражение благодарности за поздравление; извинение;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636DF8">
        <w:rPr>
          <w:rFonts w:ascii="Times New Roman" w:hAnsi="Times New Roman"/>
          <w:color w:val="000000"/>
          <w:sz w:val="28"/>
          <w:u w:val="single"/>
          <w:lang w:val="ru-RU"/>
        </w:rPr>
        <w:t>монол</w:t>
      </w:r>
      <w:r w:rsidRPr="00636DF8">
        <w:rPr>
          <w:rFonts w:ascii="Times New Roman" w:hAnsi="Times New Roman"/>
          <w:color w:val="000000"/>
          <w:sz w:val="28"/>
          <w:u w:val="single"/>
          <w:lang w:val="ru-RU"/>
        </w:rPr>
        <w:t>огической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слова, вопросы и (или) иллюстрации 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 w:rsidR="00245FDC" w:rsidRPr="00636DF8" w:rsidRDefault="00C42704">
      <w:pPr>
        <w:spacing w:after="0" w:line="264" w:lineRule="auto"/>
        <w:ind w:left="120"/>
        <w:jc w:val="both"/>
        <w:rPr>
          <w:lang w:val="ru-RU"/>
        </w:rPr>
      </w:pPr>
      <w:r w:rsidRPr="00636DF8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Понимание на слух речи у</w:t>
      </w:r>
      <w:r w:rsidRPr="00636DF8">
        <w:rPr>
          <w:rFonts w:ascii="Times New Roman" w:hAnsi="Times New Roman"/>
          <w:color w:val="000000"/>
          <w:sz w:val="28"/>
          <w:lang w:val="ru-RU"/>
        </w:rPr>
        <w:t>чителя и других обучающихся и вербальная/невербальная реакция на услышанное (при непосредственном общении).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Восприятие и понимание на слух учебных текстов, построенных на изученном языковом материале, в соответствии с поставленной коммуникативной задачей: </w:t>
      </w:r>
      <w:r w:rsidRPr="00636DF8">
        <w:rPr>
          <w:rFonts w:ascii="Times New Roman" w:hAnsi="Times New Roman"/>
          <w:color w:val="000000"/>
          <w:sz w:val="28"/>
          <w:lang w:val="ru-RU"/>
        </w:rPr>
        <w:t>с пониманием основного содержания, с пониманием запрашиваемой информации (при опосредованном общении).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lastRenderedPageBreak/>
        <w:t>Аудирование с пониманием основного содержания текста предполагает определение основной темы и главных фактов/событий в воспринимаемом на слух тексте с оп</w:t>
      </w:r>
      <w:r w:rsidRPr="00636DF8">
        <w:rPr>
          <w:rFonts w:ascii="Times New Roman" w:hAnsi="Times New Roman"/>
          <w:color w:val="000000"/>
          <w:sz w:val="28"/>
          <w:lang w:val="ru-RU"/>
        </w:rPr>
        <w:t>орой на иллюстрации и с использованием языковой догадки.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(например, имя, возраст, любимое занятие, цвет</w:t>
      </w:r>
      <w:r w:rsidRPr="00636DF8">
        <w:rPr>
          <w:rFonts w:ascii="Times New Roman" w:hAnsi="Times New Roman"/>
          <w:color w:val="000000"/>
          <w:sz w:val="28"/>
          <w:lang w:val="ru-RU"/>
        </w:rPr>
        <w:t>) с опорой на иллюстрации и с использованием языковой догадки.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Тексты для аудирования: диалог, высказывания собеседников в ситуациях повседневного общения, рассказ, сказка.</w:t>
      </w:r>
    </w:p>
    <w:p w:rsidR="00245FDC" w:rsidRPr="00636DF8" w:rsidRDefault="00C42704">
      <w:pPr>
        <w:spacing w:after="0" w:line="264" w:lineRule="auto"/>
        <w:ind w:left="120"/>
        <w:jc w:val="both"/>
        <w:rPr>
          <w:lang w:val="ru-RU"/>
        </w:rPr>
      </w:pPr>
      <w:r w:rsidRPr="00636DF8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Чтение вслух учебных текстов, построенных на изученном языковом ма</w:t>
      </w:r>
      <w:r w:rsidRPr="00636DF8">
        <w:rPr>
          <w:rFonts w:ascii="Times New Roman" w:hAnsi="Times New Roman"/>
          <w:color w:val="000000"/>
          <w:sz w:val="28"/>
          <w:lang w:val="ru-RU"/>
        </w:rPr>
        <w:t>териале, с соблюдением правил чтения и соответствующей интонацией; понимание прочитанного.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Чтение про себя учебных текстов, построенных на изученном языковом материале, с различной глубиной проникновения в </w:t>
      </w:r>
      <w:r w:rsidRPr="00636DF8">
        <w:rPr>
          <w:rFonts w:ascii="Times New Roman" w:hAnsi="Times New Roman"/>
          <w:color w:val="000000"/>
          <w:sz w:val="28"/>
          <w:lang w:val="ru-RU"/>
        </w:rPr>
        <w:t>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предполагает определение основной темы и главных фактов/событий в </w:t>
      </w:r>
      <w:r w:rsidRPr="00636DF8">
        <w:rPr>
          <w:rFonts w:ascii="Times New Roman" w:hAnsi="Times New Roman"/>
          <w:color w:val="000000"/>
          <w:sz w:val="28"/>
          <w:lang w:val="ru-RU"/>
        </w:rPr>
        <w:t>прочитанном тексте с опорой на иллюстрации и с использованием языковой догадки.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</w:t>
      </w:r>
      <w:r w:rsidRPr="00636DF8">
        <w:rPr>
          <w:rFonts w:ascii="Times New Roman" w:hAnsi="Times New Roman"/>
          <w:color w:val="000000"/>
          <w:sz w:val="28"/>
          <w:lang w:val="ru-RU"/>
        </w:rPr>
        <w:t>с использованием языковой догадки.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Тексты для чтения про себя: диалог, рассказ, сказка, электронное сообщение личного характера.</w:t>
      </w:r>
    </w:p>
    <w:p w:rsidR="00245FDC" w:rsidRPr="00636DF8" w:rsidRDefault="00C42704">
      <w:pPr>
        <w:spacing w:after="0" w:line="264" w:lineRule="auto"/>
        <w:ind w:left="120"/>
        <w:jc w:val="both"/>
        <w:rPr>
          <w:lang w:val="ru-RU"/>
        </w:rPr>
      </w:pPr>
      <w:r w:rsidRPr="00636DF8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Овладение техникой письма (полупечатное написание букв, буквосочетаний, слов).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Воспроизведение речевых образцов, списыва</w:t>
      </w:r>
      <w:r w:rsidRPr="00636DF8">
        <w:rPr>
          <w:rFonts w:ascii="Times New Roman" w:hAnsi="Times New Roman"/>
          <w:color w:val="000000"/>
          <w:sz w:val="28"/>
          <w:lang w:val="ru-RU"/>
        </w:rPr>
        <w:t>ние текста; выписывание из текста слов, словосочетаний, предложений; вставка пропущенных букв в слово или слов в предложение, дописывание предложений в соответствии с решаемой учебной задачей.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Заполнение простых формуляров с указанием личной информации (им</w:t>
      </w:r>
      <w:r w:rsidRPr="00636DF8">
        <w:rPr>
          <w:rFonts w:ascii="Times New Roman" w:hAnsi="Times New Roman"/>
          <w:color w:val="000000"/>
          <w:sz w:val="28"/>
          <w:lang w:val="ru-RU"/>
        </w:rPr>
        <w:t>я, фамилия, возраст, страна проживания) в соответствии с нормами, принятыми в стране/странах изучаемого языка.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Написание с опорой на образец коротких поздравлений с праздниками (с днём рождения, Новым годом).</w:t>
      </w:r>
    </w:p>
    <w:p w:rsidR="00245FDC" w:rsidRPr="00636DF8" w:rsidRDefault="00245FDC">
      <w:pPr>
        <w:spacing w:after="0" w:line="264" w:lineRule="auto"/>
        <w:ind w:left="120"/>
        <w:jc w:val="both"/>
        <w:rPr>
          <w:lang w:val="ru-RU"/>
        </w:rPr>
      </w:pPr>
    </w:p>
    <w:p w:rsidR="00245FDC" w:rsidRPr="00636DF8" w:rsidRDefault="00C42704">
      <w:pPr>
        <w:spacing w:after="0" w:line="264" w:lineRule="auto"/>
        <w:ind w:left="120"/>
        <w:jc w:val="both"/>
        <w:rPr>
          <w:lang w:val="ru-RU"/>
        </w:rPr>
      </w:pPr>
      <w:r w:rsidRPr="00636DF8">
        <w:rPr>
          <w:rFonts w:ascii="Times New Roman" w:hAnsi="Times New Roman"/>
          <w:b/>
          <w:color w:val="000000"/>
          <w:sz w:val="28"/>
          <w:lang w:val="ru-RU"/>
        </w:rPr>
        <w:lastRenderedPageBreak/>
        <w:t>Языковые знания и навыки</w:t>
      </w:r>
    </w:p>
    <w:p w:rsidR="00245FDC" w:rsidRPr="00636DF8" w:rsidRDefault="00C42704">
      <w:pPr>
        <w:spacing w:after="0" w:line="264" w:lineRule="auto"/>
        <w:ind w:left="120"/>
        <w:jc w:val="both"/>
        <w:rPr>
          <w:lang w:val="ru-RU"/>
        </w:rPr>
      </w:pP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Фонетическая сторона 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речи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Буквы английского алфавита. Корректное называние букв английского алфавита.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фраз/предложений (повествовательного, побудительного и вопросительного: общий и специальный вопросы) с соблю</w:t>
      </w:r>
      <w:r w:rsidRPr="00636DF8">
        <w:rPr>
          <w:rFonts w:ascii="Times New Roman" w:hAnsi="Times New Roman"/>
          <w:color w:val="000000"/>
          <w:sz w:val="28"/>
          <w:lang w:val="ru-RU"/>
        </w:rPr>
        <w:t>дением их ритмико-интонационных особенностей.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Правила чтения гласных в открытом и закрытом слоге в односложных словах; согласных; основных звукобуквенных сочетаний. Вычленение из слова некоторых звукобуквенных сочетаний при анализе изученных слов.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Чтение н</w:t>
      </w:r>
      <w:r w:rsidRPr="00636DF8">
        <w:rPr>
          <w:rFonts w:ascii="Times New Roman" w:hAnsi="Times New Roman"/>
          <w:color w:val="000000"/>
          <w:sz w:val="28"/>
          <w:lang w:val="ru-RU"/>
        </w:rPr>
        <w:t>овых слов согласно основным правилам чтения английского языка.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245FDC" w:rsidRPr="00636DF8" w:rsidRDefault="00C42704">
      <w:pPr>
        <w:spacing w:after="0" w:line="264" w:lineRule="auto"/>
        <w:ind w:left="120"/>
        <w:jc w:val="both"/>
        <w:rPr>
          <w:lang w:val="ru-RU"/>
        </w:rPr>
      </w:pPr>
      <w:r w:rsidRPr="00636DF8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Графически корректное (полупечат</w:t>
      </w:r>
      <w:r w:rsidRPr="00636DF8">
        <w:rPr>
          <w:rFonts w:ascii="Times New Roman" w:hAnsi="Times New Roman"/>
          <w:color w:val="000000"/>
          <w:sz w:val="28"/>
          <w:lang w:val="ru-RU"/>
        </w:rPr>
        <w:t>ное) написание букв английского алфавита в буквосочетаниях и словах. Правильное написание изученных слов.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Правильная расстановка знаков препинания: точки, вопросительного и восклицательного знаков в конце предложения; правильное использование апострофа в и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зученных сокращённых формах глагола-связки, вспомогательного и модального глаголов (например,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isn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doesn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636DF8">
        <w:rPr>
          <w:rFonts w:ascii="Times New Roman" w:hAnsi="Times New Roman"/>
          <w:color w:val="000000"/>
          <w:sz w:val="28"/>
          <w:lang w:val="ru-RU"/>
        </w:rPr>
        <w:t>), существительных в притяжательном падеже (</w:t>
      </w:r>
      <w:r>
        <w:rPr>
          <w:rFonts w:ascii="Times New Roman" w:hAnsi="Times New Roman"/>
          <w:i/>
          <w:color w:val="000000"/>
          <w:sz w:val="28"/>
        </w:rPr>
        <w:t>Ann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636DF8">
        <w:rPr>
          <w:rFonts w:ascii="Times New Roman" w:hAnsi="Times New Roman"/>
          <w:color w:val="000000"/>
          <w:sz w:val="28"/>
          <w:lang w:val="ru-RU"/>
        </w:rPr>
        <w:t>).</w:t>
      </w:r>
    </w:p>
    <w:p w:rsidR="00245FDC" w:rsidRPr="00636DF8" w:rsidRDefault="00C42704">
      <w:pPr>
        <w:spacing w:after="0" w:line="264" w:lineRule="auto"/>
        <w:ind w:left="120"/>
        <w:jc w:val="both"/>
        <w:rPr>
          <w:lang w:val="ru-RU"/>
        </w:rPr>
      </w:pPr>
      <w:r w:rsidRPr="00636DF8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</w:t>
      </w:r>
      <w:r w:rsidRPr="00636DF8">
        <w:rPr>
          <w:rFonts w:ascii="Times New Roman" w:hAnsi="Times New Roman"/>
          <w:color w:val="000000"/>
          <w:sz w:val="28"/>
          <w:lang w:val="ru-RU"/>
        </w:rPr>
        <w:t>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Распознавание в устной и письменной речи интернациональных слов (</w:t>
      </w:r>
      <w:r>
        <w:rPr>
          <w:rFonts w:ascii="Times New Roman" w:hAnsi="Times New Roman"/>
          <w:i/>
          <w:color w:val="000000"/>
          <w:sz w:val="28"/>
        </w:rPr>
        <w:t>doctor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636DF8">
        <w:rPr>
          <w:rFonts w:ascii="Times New Roman" w:hAnsi="Times New Roman"/>
          <w:color w:val="000000"/>
          <w:sz w:val="28"/>
          <w:lang w:val="ru-RU"/>
        </w:rPr>
        <w:t>) с помощью языково</w:t>
      </w:r>
      <w:r w:rsidRPr="00636DF8">
        <w:rPr>
          <w:rFonts w:ascii="Times New Roman" w:hAnsi="Times New Roman"/>
          <w:color w:val="000000"/>
          <w:sz w:val="28"/>
          <w:lang w:val="ru-RU"/>
        </w:rPr>
        <w:t>й догадки.</w:t>
      </w:r>
    </w:p>
    <w:p w:rsidR="00245FDC" w:rsidRPr="00636DF8" w:rsidRDefault="00C42704">
      <w:pPr>
        <w:spacing w:after="0" w:line="264" w:lineRule="auto"/>
        <w:ind w:left="120"/>
        <w:jc w:val="both"/>
        <w:rPr>
          <w:lang w:val="ru-RU"/>
        </w:rPr>
      </w:pPr>
      <w:r w:rsidRPr="00636DF8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речи: изученных морфологических форм и синтаксических конструкций английского языка.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Коммуникативные типы предложений: </w:t>
      </w:r>
      <w:r w:rsidRPr="00636DF8">
        <w:rPr>
          <w:rFonts w:ascii="Times New Roman" w:hAnsi="Times New Roman"/>
          <w:color w:val="000000"/>
          <w:sz w:val="28"/>
          <w:lang w:val="ru-RU"/>
        </w:rPr>
        <w:t>повествовательные (утвердительные, отрицательные), вопросительные (общий, специальный вопрос), побудительные в утвердительной форме).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red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ball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245FDC" w:rsidRDefault="00C427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на</w:t>
      </w:r>
      <w:r>
        <w:rPr>
          <w:rFonts w:ascii="Times New Roman" w:hAnsi="Times New Roman"/>
          <w:color w:val="000000"/>
          <w:sz w:val="28"/>
        </w:rPr>
        <w:t xml:space="preserve">чальным </w:t>
      </w:r>
      <w:r>
        <w:rPr>
          <w:rFonts w:ascii="Times New Roman" w:hAnsi="Times New Roman"/>
          <w:i/>
          <w:color w:val="000000"/>
          <w:sz w:val="28"/>
        </w:rPr>
        <w:t>There + to be</w:t>
      </w:r>
      <w:r>
        <w:rPr>
          <w:rFonts w:ascii="Times New Roman" w:hAnsi="Times New Roman"/>
          <w:color w:val="000000"/>
          <w:sz w:val="28"/>
        </w:rPr>
        <w:t xml:space="preserve"> в Present Simple Tense </w:t>
      </w:r>
      <w:r>
        <w:rPr>
          <w:rFonts w:ascii="Times New Roman" w:hAnsi="Times New Roman"/>
          <w:i/>
          <w:color w:val="000000"/>
          <w:sz w:val="28"/>
        </w:rPr>
        <w:t>(There is a cat in the room. Is there a cat in the room? – Yes, there is./No, there isn’t. There are four pens on the table. Are there four pens on the table? – Yes, there are./No, there aren’t. How many pens ar</w:t>
      </w:r>
      <w:r>
        <w:rPr>
          <w:rFonts w:ascii="Times New Roman" w:hAnsi="Times New Roman"/>
          <w:i/>
          <w:color w:val="000000"/>
          <w:sz w:val="28"/>
        </w:rPr>
        <w:t>e there on the table? – There are four pens.).</w:t>
      </w:r>
    </w:p>
    <w:p w:rsidR="00245FDC" w:rsidRDefault="00C427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простым глагольным сказуемым </w:t>
      </w:r>
      <w:r>
        <w:rPr>
          <w:rFonts w:ascii="Times New Roman" w:hAnsi="Times New Roman"/>
          <w:i/>
          <w:color w:val="000000"/>
          <w:sz w:val="28"/>
        </w:rPr>
        <w:t>(They live in the country.)</w:t>
      </w:r>
      <w:r>
        <w:rPr>
          <w:rFonts w:ascii="Times New Roman" w:hAnsi="Times New Roman"/>
          <w:color w:val="000000"/>
          <w:sz w:val="28"/>
        </w:rPr>
        <w:t xml:space="preserve">, составным именным сказуемым </w:t>
      </w:r>
      <w:r>
        <w:rPr>
          <w:rFonts w:ascii="Times New Roman" w:hAnsi="Times New Roman"/>
          <w:i/>
          <w:color w:val="000000"/>
          <w:sz w:val="28"/>
        </w:rPr>
        <w:t>(The box is small.)</w:t>
      </w:r>
      <w:r>
        <w:rPr>
          <w:rFonts w:ascii="Times New Roman" w:hAnsi="Times New Roman"/>
          <w:color w:val="000000"/>
          <w:sz w:val="28"/>
        </w:rPr>
        <w:t xml:space="preserve"> и составным глагольным сказуемым </w:t>
      </w:r>
      <w:r>
        <w:rPr>
          <w:rFonts w:ascii="Times New Roman" w:hAnsi="Times New Roman"/>
          <w:i/>
          <w:color w:val="000000"/>
          <w:sz w:val="28"/>
        </w:rPr>
        <w:t>(I like to play with my cat. She can play the piano.).</w:t>
      </w:r>
    </w:p>
    <w:p w:rsidR="00245FDC" w:rsidRDefault="00C427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</w:t>
      </w:r>
      <w:r>
        <w:rPr>
          <w:rFonts w:ascii="Times New Roman" w:hAnsi="Times New Roman"/>
          <w:color w:val="000000"/>
          <w:sz w:val="28"/>
        </w:rPr>
        <w:t xml:space="preserve">редложения с глаголом-связкой </w:t>
      </w:r>
      <w:r>
        <w:rPr>
          <w:rFonts w:ascii="Times New Roman" w:hAnsi="Times New Roman"/>
          <w:i/>
          <w:color w:val="000000"/>
          <w:sz w:val="28"/>
        </w:rPr>
        <w:t>to be</w:t>
      </w:r>
      <w:r>
        <w:rPr>
          <w:rFonts w:ascii="Times New Roman" w:hAnsi="Times New Roman"/>
          <w:color w:val="000000"/>
          <w:sz w:val="28"/>
        </w:rPr>
        <w:t xml:space="preserve"> в Present Simple Tense </w:t>
      </w:r>
      <w:r>
        <w:rPr>
          <w:rFonts w:ascii="Times New Roman" w:hAnsi="Times New Roman"/>
          <w:i/>
          <w:color w:val="000000"/>
          <w:sz w:val="28"/>
        </w:rPr>
        <w:t>(My father is a doctor. Is it a red ball? – Yes, it is./No, it isn’t.)</w:t>
      </w:r>
      <w:r>
        <w:rPr>
          <w:rFonts w:ascii="Times New Roman" w:hAnsi="Times New Roman"/>
          <w:color w:val="000000"/>
          <w:sz w:val="28"/>
        </w:rPr>
        <w:t>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Предложения с краткими глагольными формами 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She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swim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porridge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636DF8">
        <w:rPr>
          <w:rFonts w:ascii="Times New Roman" w:hAnsi="Times New Roman"/>
          <w:color w:val="000000"/>
          <w:sz w:val="28"/>
          <w:lang w:val="ru-RU"/>
        </w:rPr>
        <w:t>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Побудительные предложения в утвердительн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ой форме 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Come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r>
        <w:rPr>
          <w:rFonts w:ascii="Times New Roman" w:hAnsi="Times New Roman"/>
          <w:color w:val="000000"/>
          <w:sz w:val="28"/>
        </w:rPr>
        <w:t>Present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245FDC" w:rsidRDefault="00C427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Глагольная конструкция </w:t>
      </w:r>
      <w:r>
        <w:rPr>
          <w:rFonts w:ascii="Times New Roman" w:hAnsi="Times New Roman"/>
          <w:i/>
          <w:color w:val="000000"/>
          <w:sz w:val="28"/>
        </w:rPr>
        <w:t>have got (I’ve got a cat. He’s/She’s got a cat. Have you go</w:t>
      </w:r>
      <w:r>
        <w:rPr>
          <w:rFonts w:ascii="Times New Roman" w:hAnsi="Times New Roman"/>
          <w:i/>
          <w:color w:val="000000"/>
          <w:sz w:val="28"/>
        </w:rPr>
        <w:t>t a cat? – Yes, I have./No, I haven’t. What have you got?)</w:t>
      </w:r>
      <w:r>
        <w:rPr>
          <w:rFonts w:ascii="Times New Roman" w:hAnsi="Times New Roman"/>
          <w:color w:val="000000"/>
          <w:sz w:val="28"/>
        </w:rPr>
        <w:t>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Модальный глагол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: для выражения умения 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tennis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и отсутствия умения 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chess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; для получения разрешения 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out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?).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 </w:t>
      </w:r>
      <w:r>
        <w:rPr>
          <w:rFonts w:ascii="Times New Roman" w:hAnsi="Times New Roman"/>
          <w:color w:val="000000"/>
          <w:sz w:val="28"/>
        </w:rPr>
        <w:t>c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именами существительными (наиболее распространённые случаи).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Существительные во множественном числе, образованные по правилу и исключения 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a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book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books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men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Личные местоимения </w:t>
      </w:r>
      <w:r>
        <w:rPr>
          <w:rFonts w:ascii="Times New Roman" w:hAnsi="Times New Roman"/>
          <w:i/>
          <w:color w:val="000000"/>
          <w:sz w:val="28"/>
        </w:rPr>
        <w:t>(I, you, he/she/it, we, they).</w:t>
      </w:r>
      <w:r>
        <w:rPr>
          <w:rFonts w:ascii="Times New Roman" w:hAnsi="Times New Roman"/>
          <w:color w:val="000000"/>
          <w:sz w:val="28"/>
        </w:rPr>
        <w:t xml:space="preserve"> Притяжательные местоимения </w:t>
      </w:r>
      <w:r>
        <w:rPr>
          <w:rFonts w:ascii="Times New Roman" w:hAnsi="Times New Roman"/>
          <w:i/>
          <w:color w:val="000000"/>
          <w:sz w:val="28"/>
        </w:rPr>
        <w:t>(my, you</w:t>
      </w:r>
      <w:r>
        <w:rPr>
          <w:rFonts w:ascii="Times New Roman" w:hAnsi="Times New Roman"/>
          <w:i/>
          <w:color w:val="000000"/>
          <w:sz w:val="28"/>
        </w:rPr>
        <w:t>r, his/her/its, our, their)</w:t>
      </w:r>
      <w:r>
        <w:rPr>
          <w:rFonts w:ascii="Times New Roman" w:hAnsi="Times New Roman"/>
          <w:color w:val="000000"/>
          <w:sz w:val="28"/>
        </w:rPr>
        <w:t xml:space="preserve">. 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Указательные местоимения 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Количественные числительные (1–12).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Вопросительные слова 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who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where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636DF8">
        <w:rPr>
          <w:rFonts w:ascii="Times New Roman" w:hAnsi="Times New Roman"/>
          <w:color w:val="000000"/>
          <w:sz w:val="28"/>
          <w:lang w:val="ru-RU"/>
        </w:rPr>
        <w:t>.</w:t>
      </w:r>
    </w:p>
    <w:p w:rsidR="00245FDC" w:rsidRDefault="00C427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Предлоги места </w:t>
      </w:r>
      <w:r>
        <w:rPr>
          <w:rFonts w:ascii="Times New Roman" w:hAnsi="Times New Roman"/>
          <w:i/>
          <w:color w:val="000000"/>
          <w:sz w:val="28"/>
        </w:rPr>
        <w:t>(in, on, near, under).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Союзы </w:t>
      </w:r>
      <w:r>
        <w:rPr>
          <w:rFonts w:ascii="Times New Roman" w:hAnsi="Times New Roman"/>
          <w:i/>
          <w:color w:val="000000"/>
          <w:sz w:val="28"/>
        </w:rPr>
        <w:t>and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but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c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однородными членами).</w:t>
      </w:r>
    </w:p>
    <w:p w:rsidR="00245FDC" w:rsidRPr="00636DF8" w:rsidRDefault="00245FDC">
      <w:pPr>
        <w:spacing w:after="0" w:line="264" w:lineRule="auto"/>
        <w:ind w:left="120"/>
        <w:jc w:val="both"/>
        <w:rPr>
          <w:lang w:val="ru-RU"/>
        </w:rPr>
      </w:pPr>
    </w:p>
    <w:p w:rsidR="00245FDC" w:rsidRPr="00636DF8" w:rsidRDefault="00C42704">
      <w:pPr>
        <w:spacing w:after="0" w:line="264" w:lineRule="auto"/>
        <w:ind w:left="120"/>
        <w:jc w:val="both"/>
        <w:rPr>
          <w:lang w:val="ru-RU"/>
        </w:rPr>
      </w:pPr>
      <w:r w:rsidRPr="00636DF8">
        <w:rPr>
          <w:rFonts w:ascii="Times New Roman" w:hAnsi="Times New Roman"/>
          <w:b/>
          <w:color w:val="000000"/>
          <w:sz w:val="28"/>
          <w:lang w:val="ru-RU"/>
        </w:rPr>
        <w:t>Социокультурны</w:t>
      </w:r>
      <w:r w:rsidRPr="00636DF8">
        <w:rPr>
          <w:rFonts w:ascii="Times New Roman" w:hAnsi="Times New Roman"/>
          <w:b/>
          <w:color w:val="000000"/>
          <w:sz w:val="28"/>
          <w:lang w:val="ru-RU"/>
        </w:rPr>
        <w:t>е знания и умения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некоторых социокультурных элементов речевого поведенческого этикета, принятого в стране/странах изучаемого </w:t>
      </w:r>
      <w:r w:rsidRPr="00636DF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языка в некоторых ситуациях общения: приветствие, прощание, знакомство, выражение благодарности, извинение, </w:t>
      </w:r>
      <w:r w:rsidRPr="00636DF8">
        <w:rPr>
          <w:rFonts w:ascii="Times New Roman" w:hAnsi="Times New Roman"/>
          <w:color w:val="000000"/>
          <w:sz w:val="28"/>
          <w:lang w:val="ru-RU"/>
        </w:rPr>
        <w:t>поздравление (с днём рождения, Новым годом, Рождеством).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Знание небольших произведений детского фольклора страны/стран изучаемого языка (рифмовки, стихи, песенки); персонажей детских книг.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Знание названий родной страны и страны/стран изучаемого языка и их </w:t>
      </w:r>
      <w:r w:rsidRPr="00636DF8">
        <w:rPr>
          <w:rFonts w:ascii="Times New Roman" w:hAnsi="Times New Roman"/>
          <w:color w:val="000000"/>
          <w:sz w:val="28"/>
          <w:lang w:val="ru-RU"/>
        </w:rPr>
        <w:t>столиц.</w:t>
      </w:r>
    </w:p>
    <w:p w:rsidR="00245FDC" w:rsidRPr="00636DF8" w:rsidRDefault="00245FDC">
      <w:pPr>
        <w:spacing w:after="0" w:line="264" w:lineRule="auto"/>
        <w:ind w:left="120"/>
        <w:jc w:val="both"/>
        <w:rPr>
          <w:lang w:val="ru-RU"/>
        </w:rPr>
      </w:pPr>
    </w:p>
    <w:p w:rsidR="00245FDC" w:rsidRPr="00636DF8" w:rsidRDefault="00C42704">
      <w:pPr>
        <w:spacing w:after="0" w:line="264" w:lineRule="auto"/>
        <w:ind w:left="120"/>
        <w:jc w:val="both"/>
        <w:rPr>
          <w:lang w:val="ru-RU"/>
        </w:rPr>
      </w:pPr>
      <w:r w:rsidRPr="00636DF8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 догадки (умения понять значение незнакомого слова или новое значение знакомого слова по контексту).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Использование в качестве опоры при порождении собственных высказываний </w:t>
      </w:r>
      <w:r w:rsidRPr="00636DF8">
        <w:rPr>
          <w:rFonts w:ascii="Times New Roman" w:hAnsi="Times New Roman"/>
          <w:color w:val="000000"/>
          <w:sz w:val="28"/>
          <w:lang w:val="ru-RU"/>
        </w:rPr>
        <w:t>ключевых слов, вопросов; иллюстраций.</w:t>
      </w:r>
    </w:p>
    <w:p w:rsidR="00245FDC" w:rsidRPr="00636DF8" w:rsidRDefault="00245FDC">
      <w:pPr>
        <w:spacing w:after="0"/>
        <w:ind w:left="120"/>
        <w:rPr>
          <w:lang w:val="ru-RU"/>
        </w:rPr>
      </w:pPr>
      <w:bookmarkStart w:id="7" w:name="_Toc140053182"/>
      <w:bookmarkEnd w:id="7"/>
    </w:p>
    <w:p w:rsidR="00245FDC" w:rsidRPr="00636DF8" w:rsidRDefault="00245FDC">
      <w:pPr>
        <w:spacing w:after="0" w:line="264" w:lineRule="auto"/>
        <w:ind w:left="120"/>
        <w:jc w:val="both"/>
        <w:rPr>
          <w:lang w:val="ru-RU"/>
        </w:rPr>
      </w:pPr>
    </w:p>
    <w:p w:rsidR="00245FDC" w:rsidRPr="00636DF8" w:rsidRDefault="00C42704">
      <w:pPr>
        <w:spacing w:after="0" w:line="264" w:lineRule="auto"/>
        <w:ind w:left="120"/>
        <w:jc w:val="both"/>
        <w:rPr>
          <w:lang w:val="ru-RU"/>
        </w:rPr>
      </w:pPr>
      <w:r w:rsidRPr="00636DF8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245FDC" w:rsidRPr="00636DF8" w:rsidRDefault="00245FDC">
      <w:pPr>
        <w:spacing w:after="0" w:line="264" w:lineRule="auto"/>
        <w:ind w:left="120"/>
        <w:jc w:val="both"/>
        <w:rPr>
          <w:lang w:val="ru-RU"/>
        </w:rPr>
      </w:pPr>
    </w:p>
    <w:p w:rsidR="00245FDC" w:rsidRPr="00636DF8" w:rsidRDefault="00C42704">
      <w:pPr>
        <w:spacing w:after="0" w:line="264" w:lineRule="auto"/>
        <w:ind w:left="120"/>
        <w:jc w:val="both"/>
        <w:rPr>
          <w:lang w:val="ru-RU"/>
        </w:rPr>
      </w:pPr>
      <w:r w:rsidRPr="00636DF8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i/>
          <w:color w:val="000000"/>
          <w:sz w:val="28"/>
          <w:lang w:val="ru-RU"/>
        </w:rPr>
        <w:t>Мир моего «я»</w:t>
      </w:r>
      <w:r w:rsidRPr="00636DF8">
        <w:rPr>
          <w:rFonts w:ascii="Times New Roman" w:hAnsi="Times New Roman"/>
          <w:color w:val="000000"/>
          <w:sz w:val="28"/>
          <w:lang w:val="ru-RU"/>
        </w:rPr>
        <w:t>. Моя семья. Мой день рождения. Моя любимая еда. Мой день (распорядок дня).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. Любимая игрушка, игра. Мой питомец. Любимые занятия. Любимая сказка. </w:t>
      </w:r>
      <w:r w:rsidRPr="00636DF8">
        <w:rPr>
          <w:rFonts w:ascii="Times New Roman" w:hAnsi="Times New Roman"/>
          <w:color w:val="000000"/>
          <w:sz w:val="28"/>
          <w:lang w:val="ru-RU"/>
        </w:rPr>
        <w:t>Выходной день. Каникулы.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636DF8">
        <w:rPr>
          <w:rFonts w:ascii="Times New Roman" w:hAnsi="Times New Roman"/>
          <w:color w:val="000000"/>
          <w:sz w:val="28"/>
          <w:lang w:val="ru-RU"/>
        </w:rPr>
        <w:t>. Моя комната (квартира, дом). Моя школа. Мои друзья. Моя малая родина (город, село). Дикие и домашние животные. Погода. Времена года (месяцы).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i/>
          <w:color w:val="000000"/>
          <w:sz w:val="28"/>
          <w:lang w:val="ru-RU"/>
        </w:rPr>
        <w:t>Родная страна и страны изучаемого языка</w:t>
      </w:r>
      <w:r w:rsidRPr="00636DF8">
        <w:rPr>
          <w:rFonts w:ascii="Times New Roman" w:hAnsi="Times New Roman"/>
          <w:color w:val="000000"/>
          <w:sz w:val="28"/>
          <w:lang w:val="ru-RU"/>
        </w:rPr>
        <w:t>. Россия и страна/страны изучаемо</w:t>
      </w:r>
      <w:r w:rsidRPr="00636DF8">
        <w:rPr>
          <w:rFonts w:ascii="Times New Roman" w:hAnsi="Times New Roman"/>
          <w:color w:val="000000"/>
          <w:sz w:val="28"/>
          <w:lang w:val="ru-RU"/>
        </w:rPr>
        <w:t>го языка. Их столицы,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245FDC" w:rsidRPr="00636DF8" w:rsidRDefault="00245FDC">
      <w:pPr>
        <w:spacing w:after="0" w:line="264" w:lineRule="auto"/>
        <w:ind w:left="120"/>
        <w:jc w:val="both"/>
        <w:rPr>
          <w:lang w:val="ru-RU"/>
        </w:rPr>
      </w:pPr>
    </w:p>
    <w:p w:rsidR="00245FDC" w:rsidRPr="00636DF8" w:rsidRDefault="00C42704">
      <w:pPr>
        <w:spacing w:after="0" w:line="264" w:lineRule="auto"/>
        <w:ind w:left="120"/>
        <w:jc w:val="both"/>
        <w:rPr>
          <w:lang w:val="ru-RU"/>
        </w:rPr>
      </w:pPr>
      <w:r w:rsidRPr="00636DF8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636DF8">
        <w:rPr>
          <w:rFonts w:ascii="Times New Roman" w:hAnsi="Times New Roman"/>
          <w:color w:val="000000"/>
          <w:sz w:val="28"/>
          <w:u w:val="single"/>
          <w:lang w:val="ru-RU"/>
        </w:rPr>
        <w:t>диалогич</w:t>
      </w:r>
      <w:r w:rsidRPr="00636DF8">
        <w:rPr>
          <w:rFonts w:ascii="Times New Roman" w:hAnsi="Times New Roman"/>
          <w:color w:val="000000"/>
          <w:sz w:val="28"/>
          <w:u w:val="single"/>
          <w:lang w:val="ru-RU"/>
        </w:rPr>
        <w:t>еской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начало и завершение разговора, знакомство с соб</w:t>
      </w:r>
      <w:r w:rsidRPr="00636DF8">
        <w:rPr>
          <w:rFonts w:ascii="Times New Roman" w:hAnsi="Times New Roman"/>
          <w:color w:val="000000"/>
          <w:sz w:val="28"/>
          <w:lang w:val="ru-RU"/>
        </w:rPr>
        <w:t>еседником; поздравление с праздником; выражение благодарности за поздравление; извинение;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lastRenderedPageBreak/>
        <w:t>диалога – побуждения к действию: приглашение собеседника к совместной деятельности, вежливое согласие/не согласие на предложение собеседника;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диалога-расспроса: запра</w:t>
      </w:r>
      <w:r w:rsidRPr="00636DF8">
        <w:rPr>
          <w:rFonts w:ascii="Times New Roman" w:hAnsi="Times New Roman"/>
          <w:color w:val="000000"/>
          <w:sz w:val="28"/>
          <w:lang w:val="ru-RU"/>
        </w:rPr>
        <w:t>шивание интересующей информации; сообщение фактической информации, ответы на вопросы собеседника.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636DF8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слова, вопросы и (или) иллюстрации устных монологических высказываний: описание пред</w:t>
      </w:r>
      <w:r w:rsidRPr="00636DF8">
        <w:rPr>
          <w:rFonts w:ascii="Times New Roman" w:hAnsi="Times New Roman"/>
          <w:color w:val="000000"/>
          <w:sz w:val="28"/>
          <w:lang w:val="ru-RU"/>
        </w:rPr>
        <w:t>мета, реального человека или литературного персонажа; рассказ о себе, члене семьи, друге.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Пересказ с опорой на ключевые слова, вопросы и (или) иллюстрации основного содержания прочитанного текста.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Понимание на слух речи учителя и других обучающ</w:t>
      </w:r>
      <w:r w:rsidRPr="00636DF8">
        <w:rPr>
          <w:rFonts w:ascii="Times New Roman" w:hAnsi="Times New Roman"/>
          <w:color w:val="000000"/>
          <w:sz w:val="28"/>
          <w:lang w:val="ru-RU"/>
        </w:rPr>
        <w:t>ихся и вербальная/невербальная реакция на услышанное (при непосредственном общении).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</w:t>
      </w:r>
      <w:r w:rsidRPr="00636DF8">
        <w:rPr>
          <w:rFonts w:ascii="Times New Roman" w:hAnsi="Times New Roman"/>
          <w:color w:val="000000"/>
          <w:sz w:val="28"/>
          <w:lang w:val="ru-RU"/>
        </w:rPr>
        <w:t>содержания, с пониманием запрашиваемой информации (при опосредованном общении).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использованием языковой, в том числе контекстуальной, догадки.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</w:t>
      </w:r>
      <w:r w:rsidRPr="00636DF8">
        <w:rPr>
          <w:rFonts w:ascii="Times New Roman" w:hAnsi="Times New Roman"/>
          <w:color w:val="000000"/>
          <w:sz w:val="28"/>
          <w:lang w:val="ru-RU"/>
        </w:rPr>
        <w:t>использованием языковой, в том числе контекстуальной, догадки.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Тексты для аудирования: диалог, высказывания собеседников в ситуациях повседневного общения, рассказ, сказка.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Чтение вслух учебных текстов, построенных на изученном языковом ма</w:t>
      </w:r>
      <w:r w:rsidRPr="00636DF8">
        <w:rPr>
          <w:rFonts w:ascii="Times New Roman" w:hAnsi="Times New Roman"/>
          <w:color w:val="000000"/>
          <w:sz w:val="28"/>
          <w:lang w:val="ru-RU"/>
        </w:rPr>
        <w:t>териале, с соблюдением правил чтения и соответствующей интонацией; понимание прочитанного.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Чтение про себя учебных текстов, построенных на изученном языковом материале, с различной глубиной проникновения в </w:t>
      </w:r>
      <w:r w:rsidRPr="00636DF8">
        <w:rPr>
          <w:rFonts w:ascii="Times New Roman" w:hAnsi="Times New Roman"/>
          <w:color w:val="000000"/>
          <w:sz w:val="28"/>
          <w:lang w:val="ru-RU"/>
        </w:rPr>
        <w:t>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Чтение с пониманием основного содержания текста предполагает определение основной темы и главных фактов/событий в </w:t>
      </w:r>
      <w:r w:rsidRPr="00636DF8">
        <w:rPr>
          <w:rFonts w:ascii="Times New Roman" w:hAnsi="Times New Roman"/>
          <w:color w:val="000000"/>
          <w:sz w:val="28"/>
          <w:lang w:val="ru-RU"/>
        </w:rPr>
        <w:t>прочитанном тексте с опорой и без опоры на иллюстрации и с использованием с использованием языковой, в том числе контекстуальной, догадки.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</w:t>
      </w:r>
      <w:r w:rsidRPr="00636DF8">
        <w:rPr>
          <w:rFonts w:ascii="Times New Roman" w:hAnsi="Times New Roman"/>
          <w:color w:val="000000"/>
          <w:sz w:val="28"/>
          <w:lang w:val="ru-RU"/>
        </w:rPr>
        <w:t>нформации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Тексты для чтения: диалог, рассказ, сказка, электронное сообщение личного характера.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Списывание текста; </w:t>
      </w:r>
      <w:r w:rsidRPr="00636DF8">
        <w:rPr>
          <w:rFonts w:ascii="Times New Roman" w:hAnsi="Times New Roman"/>
          <w:color w:val="000000"/>
          <w:sz w:val="28"/>
          <w:lang w:val="ru-RU"/>
        </w:rPr>
        <w:t>выписывание из текста слов, словосочетаний, предложений; вставка пропущенного слова в предложение в соответствии с решаемой коммуникативной/учебной задачей.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Создание подписей к картинкам, фотографиям с пояснением, что на них изображено.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Заполнение анкет и </w:t>
      </w:r>
      <w:r w:rsidRPr="00636DF8">
        <w:rPr>
          <w:rFonts w:ascii="Times New Roman" w:hAnsi="Times New Roman"/>
          <w:color w:val="000000"/>
          <w:sz w:val="28"/>
          <w:lang w:val="ru-RU"/>
        </w:rPr>
        <w:t>формуляров с указанием личной информации (имя, фамилия, возраст, страна проживания, любимые занятия) в соответствии с нормами, принятыми в стране/странах изучаемого языка.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Написание с опорой на образец поздравлений с праздниками (с днём рождения, Новым год</w:t>
      </w:r>
      <w:r w:rsidRPr="00636DF8">
        <w:rPr>
          <w:rFonts w:ascii="Times New Roman" w:hAnsi="Times New Roman"/>
          <w:color w:val="000000"/>
          <w:sz w:val="28"/>
          <w:lang w:val="ru-RU"/>
        </w:rPr>
        <w:t>ом, Рождеством) с выражением пожеланий.</w:t>
      </w:r>
    </w:p>
    <w:p w:rsidR="00245FDC" w:rsidRPr="00636DF8" w:rsidRDefault="00245FDC">
      <w:pPr>
        <w:spacing w:after="0" w:line="264" w:lineRule="auto"/>
        <w:ind w:left="120"/>
        <w:jc w:val="both"/>
        <w:rPr>
          <w:lang w:val="ru-RU"/>
        </w:rPr>
      </w:pPr>
    </w:p>
    <w:p w:rsidR="00245FDC" w:rsidRPr="00636DF8" w:rsidRDefault="00C42704">
      <w:pPr>
        <w:spacing w:after="0" w:line="264" w:lineRule="auto"/>
        <w:ind w:left="120"/>
        <w:jc w:val="both"/>
        <w:rPr>
          <w:lang w:val="ru-RU"/>
        </w:rPr>
      </w:pPr>
      <w:r w:rsidRPr="00636DF8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Буквы английского алфавита. Фонетически корректное озвучивание букв английского алфавита.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Нормы произношения: долгота и краткость гласных, правильное отсутствие огл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ушения звонких согласных в конце слога или слова, отсутствие смягчения согласных перед гласными. Связующее 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are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Ритмико-интонационные особенности повествовательного, побудительного и вопросительного (общий и специальный вопрос) предлож</w:t>
      </w:r>
      <w:r w:rsidRPr="00636DF8">
        <w:rPr>
          <w:rFonts w:ascii="Times New Roman" w:hAnsi="Times New Roman"/>
          <w:color w:val="000000"/>
          <w:sz w:val="28"/>
          <w:lang w:val="ru-RU"/>
        </w:rPr>
        <w:t>ений.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Различение на слух и адекватное, без ошибок произнесение слов с соблюдением правильного ударения и фраз/предложений с соблюдением их ритмико-интонационных особенностей.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Чтение гласных в открытом и закрытом слоге в односложных словах, чтения гласных в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третьем типе слога (гласная 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); согласных, основных звукобуквенных сочетаний, в частности сложных сочетаний букв (например, 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636DF8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Вычленение некоторых звукобуквенных сочетаний при анализе изученных </w:t>
      </w:r>
      <w:r w:rsidRPr="00636DF8">
        <w:rPr>
          <w:rFonts w:ascii="Times New Roman" w:hAnsi="Times New Roman"/>
          <w:color w:val="000000"/>
          <w:sz w:val="28"/>
          <w:lang w:val="ru-RU"/>
        </w:rPr>
        <w:t>слов.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чтения с использованием полной или частичной транскрипции.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i/>
          <w:color w:val="000000"/>
          <w:sz w:val="28"/>
          <w:lang w:val="ru-RU"/>
        </w:rPr>
        <w:t>Графика, орфографи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я и пунктуация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препинания: точки, вопросительного 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и восклицательного знаков в конце предложения; правильное использование знака апострофа в сокращённых формах глагола-связки, </w:t>
      </w:r>
      <w:r w:rsidRPr="00636DF8">
        <w:rPr>
          <w:rFonts w:ascii="Times New Roman" w:hAnsi="Times New Roman"/>
          <w:color w:val="000000"/>
          <w:sz w:val="28"/>
          <w:lang w:val="ru-RU"/>
        </w:rPr>
        <w:t>вспомогательного и модального глаголов, существительных в притяжательном падеже.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Распознавание в письменном и звучащем тексте и употребление в устной 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и письменной речи не менее 350 лексических единиц (слов, словосочетаний, речевых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клише), обслуживающих ситуации общения в рамках тематического содержания речи для 3 класса, включая 200 лексических единиц, усвоенных на первом году обучения.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слов, образованных с использованием осно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вных способов словообразования: аффиксации (образование числительных с помощью суффиксов 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и словосложения 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sportsman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Распознавание в устной и письменной речи интернациональных слов 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doctor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с помощью языковой догадки.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i/>
          <w:color w:val="000000"/>
          <w:sz w:val="28"/>
          <w:lang w:val="ru-RU"/>
        </w:rPr>
        <w:t>Грамматическая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сторона речи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словообразования: аффиксации (суффиксы числительных 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636DF8">
        <w:rPr>
          <w:rFonts w:ascii="Times New Roman" w:hAnsi="Times New Roman"/>
          <w:color w:val="000000"/>
          <w:sz w:val="28"/>
          <w:lang w:val="ru-RU"/>
        </w:rPr>
        <w:t>) и словосложения (</w:t>
      </w:r>
      <w:r>
        <w:rPr>
          <w:rFonts w:ascii="Times New Roman" w:hAnsi="Times New Roman"/>
          <w:i/>
          <w:color w:val="000000"/>
          <w:sz w:val="28"/>
        </w:rPr>
        <w:t>football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snowman</w:t>
      </w:r>
      <w:r w:rsidRPr="00636DF8">
        <w:rPr>
          <w:rFonts w:ascii="Times New Roman" w:hAnsi="Times New Roman"/>
          <w:color w:val="000000"/>
          <w:sz w:val="28"/>
          <w:lang w:val="ru-RU"/>
        </w:rPr>
        <w:t>).</w:t>
      </w:r>
    </w:p>
    <w:p w:rsidR="00245FDC" w:rsidRDefault="00C427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 + to be</w:t>
      </w:r>
      <w:r>
        <w:rPr>
          <w:rFonts w:ascii="Times New Roman" w:hAnsi="Times New Roman"/>
          <w:color w:val="000000"/>
          <w:sz w:val="28"/>
        </w:rPr>
        <w:t xml:space="preserve"> в Past Simple Tense (</w:t>
      </w:r>
      <w:r>
        <w:rPr>
          <w:rFonts w:ascii="Times New Roman" w:hAnsi="Times New Roman"/>
          <w:i/>
          <w:color w:val="000000"/>
          <w:sz w:val="28"/>
        </w:rPr>
        <w:t>There was an old house near the river</w:t>
      </w:r>
      <w:r>
        <w:rPr>
          <w:rFonts w:ascii="Times New Roman" w:hAnsi="Times New Roman"/>
          <w:color w:val="000000"/>
          <w:sz w:val="28"/>
        </w:rPr>
        <w:t>).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Побудительные предложения в отрицательной 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talk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форме.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Правильные и неправильные глаголы в </w:t>
      </w:r>
      <w:r>
        <w:rPr>
          <w:rFonts w:ascii="Times New Roman" w:hAnsi="Times New Roman"/>
          <w:color w:val="000000"/>
          <w:sz w:val="28"/>
        </w:rPr>
        <w:t>Past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</w:t>
      </w:r>
      <w:r w:rsidRPr="00636DF8">
        <w:rPr>
          <w:rFonts w:ascii="Times New Roman" w:hAnsi="Times New Roman"/>
          <w:color w:val="000000"/>
          <w:sz w:val="28"/>
          <w:lang w:val="ru-RU"/>
        </w:rPr>
        <w:t>ельных и отрицательных) и вопросительных (общий и специальный вопросы) предложениях.</w:t>
      </w:r>
    </w:p>
    <w:p w:rsidR="00245FDC" w:rsidRDefault="00C427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</w:t>
      </w:r>
      <w:r>
        <w:rPr>
          <w:rFonts w:ascii="Times New Roman" w:hAnsi="Times New Roman"/>
          <w:i/>
          <w:color w:val="000000"/>
          <w:sz w:val="28"/>
        </w:rPr>
        <w:t>I’d like to ... (I’d like to read this book.)</w:t>
      </w:r>
      <w:r>
        <w:rPr>
          <w:rFonts w:ascii="Times New Roman" w:hAnsi="Times New Roman"/>
          <w:color w:val="000000"/>
          <w:sz w:val="28"/>
        </w:rPr>
        <w:t>.</w:t>
      </w:r>
    </w:p>
    <w:p w:rsidR="00245FDC" w:rsidRDefault="00C427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Конструкции с глаголами на </w:t>
      </w:r>
      <w:r>
        <w:rPr>
          <w:rFonts w:ascii="Times New Roman" w:hAnsi="Times New Roman"/>
          <w:i/>
          <w:color w:val="000000"/>
          <w:sz w:val="28"/>
        </w:rPr>
        <w:t>-ing: to like/enjoy doing smth (I like riding my bike.).</w:t>
      </w:r>
    </w:p>
    <w:p w:rsidR="00245FDC" w:rsidRDefault="00C427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Существительные в притяжательном падеже </w:t>
      </w:r>
      <w:r>
        <w:rPr>
          <w:rFonts w:ascii="Times New Roman" w:hAnsi="Times New Roman"/>
          <w:i/>
          <w:color w:val="000000"/>
          <w:sz w:val="28"/>
        </w:rPr>
        <w:t>(Possessive Case; Ann’s dress, children’s toys, boys’ books)</w:t>
      </w:r>
      <w:r>
        <w:rPr>
          <w:rFonts w:ascii="Times New Roman" w:hAnsi="Times New Roman"/>
          <w:color w:val="000000"/>
          <w:sz w:val="28"/>
        </w:rPr>
        <w:t>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Слова, выражающие количество с исчисляемыми и неисчисляемыми существительными 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much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lot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объектном 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me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him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her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u</w:t>
      </w:r>
      <w:r>
        <w:rPr>
          <w:rFonts w:ascii="Times New Roman" w:hAnsi="Times New Roman"/>
          <w:i/>
          <w:color w:val="000000"/>
          <w:sz w:val="28"/>
        </w:rPr>
        <w:t>s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them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падеже. Указательные местоимения 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that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those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).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Неопределённые местоимения 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и вопросительных предложениях 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friends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? – </w:t>
      </w:r>
      <w:r>
        <w:rPr>
          <w:rFonts w:ascii="Times New Roman" w:hAnsi="Times New Roman"/>
          <w:i/>
          <w:color w:val="000000"/>
          <w:sz w:val="28"/>
        </w:rPr>
        <w:t>Yes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ve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Наречия частотности 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usually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often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Количес</w:t>
      </w:r>
      <w:r w:rsidRPr="00636DF8">
        <w:rPr>
          <w:rFonts w:ascii="Times New Roman" w:hAnsi="Times New Roman"/>
          <w:color w:val="000000"/>
          <w:sz w:val="28"/>
          <w:lang w:val="ru-RU"/>
        </w:rPr>
        <w:t>твенные числительные (13–100). Порядковые числительные (1–30).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Вопросительные слова 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when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whose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why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245FDC" w:rsidRDefault="00C427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Предлоги места </w:t>
      </w:r>
      <w:r>
        <w:rPr>
          <w:rFonts w:ascii="Times New Roman" w:hAnsi="Times New Roman"/>
          <w:i/>
          <w:color w:val="000000"/>
          <w:sz w:val="28"/>
        </w:rPr>
        <w:t>(next to, in front of, behind),</w:t>
      </w:r>
      <w:r>
        <w:rPr>
          <w:rFonts w:ascii="Times New Roman" w:hAnsi="Times New Roman"/>
          <w:color w:val="000000"/>
          <w:sz w:val="28"/>
        </w:rPr>
        <w:t xml:space="preserve"> направления </w:t>
      </w:r>
      <w:r>
        <w:rPr>
          <w:rFonts w:ascii="Times New Roman" w:hAnsi="Times New Roman"/>
          <w:i/>
          <w:color w:val="000000"/>
          <w:sz w:val="28"/>
        </w:rPr>
        <w:t>(to),</w:t>
      </w:r>
      <w:r>
        <w:rPr>
          <w:rFonts w:ascii="Times New Roman" w:hAnsi="Times New Roman"/>
          <w:color w:val="000000"/>
          <w:sz w:val="28"/>
        </w:rPr>
        <w:t xml:space="preserve"> времени </w:t>
      </w:r>
      <w:r>
        <w:rPr>
          <w:rFonts w:ascii="Times New Roman" w:hAnsi="Times New Roman"/>
          <w:i/>
          <w:color w:val="000000"/>
          <w:sz w:val="28"/>
        </w:rPr>
        <w:t xml:space="preserve">(at, in, on </w:t>
      </w:r>
      <w:r>
        <w:rPr>
          <w:rFonts w:ascii="Times New Roman" w:hAnsi="Times New Roman"/>
          <w:color w:val="000000"/>
          <w:sz w:val="28"/>
        </w:rPr>
        <w:t xml:space="preserve">в выражениях </w:t>
      </w:r>
      <w:r>
        <w:rPr>
          <w:rFonts w:ascii="Times New Roman" w:hAnsi="Times New Roman"/>
          <w:i/>
          <w:color w:val="000000"/>
          <w:sz w:val="28"/>
        </w:rPr>
        <w:t>at 5 o’clock, in the morning, on Monday).</w:t>
      </w:r>
    </w:p>
    <w:p w:rsidR="00245FDC" w:rsidRDefault="00245FDC">
      <w:pPr>
        <w:spacing w:after="0" w:line="264" w:lineRule="auto"/>
        <w:ind w:left="120"/>
        <w:jc w:val="both"/>
      </w:pPr>
    </w:p>
    <w:p w:rsidR="00245FDC" w:rsidRPr="00636DF8" w:rsidRDefault="00C42704">
      <w:pPr>
        <w:spacing w:after="0" w:line="264" w:lineRule="auto"/>
        <w:ind w:left="120"/>
        <w:jc w:val="both"/>
        <w:rPr>
          <w:lang w:val="ru-RU"/>
        </w:rPr>
      </w:pPr>
      <w:r w:rsidRPr="00636DF8">
        <w:rPr>
          <w:rFonts w:ascii="Times New Roman" w:hAnsi="Times New Roman"/>
          <w:b/>
          <w:color w:val="000000"/>
          <w:sz w:val="28"/>
          <w:lang w:val="ru-RU"/>
        </w:rPr>
        <w:t>Социокульту</w:t>
      </w:r>
      <w:r w:rsidRPr="00636DF8">
        <w:rPr>
          <w:rFonts w:ascii="Times New Roman" w:hAnsi="Times New Roman"/>
          <w:b/>
          <w:color w:val="000000"/>
          <w:sz w:val="28"/>
          <w:lang w:val="ru-RU"/>
        </w:rPr>
        <w:t>рные знания и умения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выражение благодарности, извинен</w:t>
      </w:r>
      <w:r w:rsidRPr="00636DF8">
        <w:rPr>
          <w:rFonts w:ascii="Times New Roman" w:hAnsi="Times New Roman"/>
          <w:color w:val="000000"/>
          <w:sz w:val="28"/>
          <w:lang w:val="ru-RU"/>
        </w:rPr>
        <w:t>ие, поздравление с днём рождения, Новым годом, Рождеством.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Краткое представление своей страны и страны/стран изучаемого языка (названия родной страны и </w:t>
      </w:r>
      <w:r w:rsidRPr="00636DF8">
        <w:rPr>
          <w:rFonts w:ascii="Times New Roman" w:hAnsi="Times New Roman"/>
          <w:color w:val="000000"/>
          <w:sz w:val="28"/>
          <w:lang w:val="ru-RU"/>
        </w:rPr>
        <w:t>страны/стран изучаемого языка и их столиц, название родного города/села; цвета национальных флагов).</w:t>
      </w:r>
    </w:p>
    <w:p w:rsidR="00245FDC" w:rsidRPr="00636DF8" w:rsidRDefault="00245FDC">
      <w:pPr>
        <w:spacing w:after="0" w:line="264" w:lineRule="auto"/>
        <w:ind w:left="120"/>
        <w:jc w:val="both"/>
        <w:rPr>
          <w:lang w:val="ru-RU"/>
        </w:rPr>
      </w:pPr>
    </w:p>
    <w:p w:rsidR="00245FDC" w:rsidRPr="00636DF8" w:rsidRDefault="00C42704">
      <w:pPr>
        <w:spacing w:after="0" w:line="264" w:lineRule="auto"/>
        <w:ind w:left="120"/>
        <w:jc w:val="both"/>
        <w:rPr>
          <w:lang w:val="ru-RU"/>
        </w:rPr>
      </w:pPr>
      <w:r w:rsidRPr="00636DF8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собственных высказываний ключевых слов, вопросов; иллюстраций.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245FDC" w:rsidRPr="00636DF8" w:rsidRDefault="00245FDC">
      <w:pPr>
        <w:spacing w:after="0"/>
        <w:ind w:left="120"/>
        <w:rPr>
          <w:lang w:val="ru-RU"/>
        </w:rPr>
      </w:pPr>
      <w:bookmarkStart w:id="8" w:name="_Toc140053183"/>
      <w:bookmarkEnd w:id="8"/>
    </w:p>
    <w:p w:rsidR="00245FDC" w:rsidRPr="00636DF8" w:rsidRDefault="00245FDC">
      <w:pPr>
        <w:spacing w:after="0" w:line="264" w:lineRule="auto"/>
        <w:ind w:left="120"/>
        <w:jc w:val="both"/>
        <w:rPr>
          <w:lang w:val="ru-RU"/>
        </w:rPr>
      </w:pPr>
    </w:p>
    <w:p w:rsidR="00245FDC" w:rsidRPr="00636DF8" w:rsidRDefault="00C42704">
      <w:pPr>
        <w:spacing w:after="0" w:line="264" w:lineRule="auto"/>
        <w:ind w:left="120"/>
        <w:jc w:val="both"/>
        <w:rPr>
          <w:lang w:val="ru-RU"/>
        </w:rPr>
      </w:pPr>
      <w:r w:rsidRPr="00636DF8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245FDC" w:rsidRPr="00636DF8" w:rsidRDefault="00245FDC">
      <w:pPr>
        <w:spacing w:after="0" w:line="264" w:lineRule="auto"/>
        <w:ind w:left="120"/>
        <w:jc w:val="both"/>
        <w:rPr>
          <w:lang w:val="ru-RU"/>
        </w:rPr>
      </w:pPr>
    </w:p>
    <w:p w:rsidR="00245FDC" w:rsidRPr="00636DF8" w:rsidRDefault="00C42704">
      <w:pPr>
        <w:spacing w:after="0" w:line="264" w:lineRule="auto"/>
        <w:ind w:left="120"/>
        <w:jc w:val="both"/>
        <w:rPr>
          <w:lang w:val="ru-RU"/>
        </w:rPr>
      </w:pPr>
      <w:r w:rsidRPr="00636DF8">
        <w:rPr>
          <w:rFonts w:ascii="Times New Roman" w:hAnsi="Times New Roman"/>
          <w:b/>
          <w:color w:val="000000"/>
          <w:sz w:val="28"/>
          <w:lang w:val="ru-RU"/>
        </w:rPr>
        <w:t>Темати</w:t>
      </w:r>
      <w:r w:rsidRPr="00636DF8">
        <w:rPr>
          <w:rFonts w:ascii="Times New Roman" w:hAnsi="Times New Roman"/>
          <w:b/>
          <w:color w:val="000000"/>
          <w:sz w:val="28"/>
          <w:lang w:val="ru-RU"/>
        </w:rPr>
        <w:t>ческое содержание речи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Мир моего «я». </w:t>
      </w:r>
      <w:r w:rsidRPr="00636DF8">
        <w:rPr>
          <w:rFonts w:ascii="Times New Roman" w:hAnsi="Times New Roman"/>
          <w:color w:val="000000"/>
          <w:sz w:val="28"/>
          <w:lang w:val="ru-RU"/>
        </w:rPr>
        <w:t>Моя семья. Мой день рождения, подарки. Моя любимая еда. Мой день (распорядок дня, домашние обязанности).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636DF8">
        <w:rPr>
          <w:rFonts w:ascii="Times New Roman" w:hAnsi="Times New Roman"/>
          <w:color w:val="000000"/>
          <w:sz w:val="28"/>
          <w:lang w:val="ru-RU"/>
        </w:rPr>
        <w:t>. Любимая игрушка, игра. Мой питомец. Любимые занятия. Занятия спортом. Любимая сказка/история/</w:t>
      </w:r>
      <w:r w:rsidRPr="00636DF8">
        <w:rPr>
          <w:rFonts w:ascii="Times New Roman" w:hAnsi="Times New Roman"/>
          <w:color w:val="000000"/>
          <w:sz w:val="28"/>
          <w:lang w:val="ru-RU"/>
        </w:rPr>
        <w:t>рассказ. Выходной день. Каникулы.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636DF8">
        <w:rPr>
          <w:rFonts w:ascii="Times New Roman" w:hAnsi="Times New Roman"/>
          <w:color w:val="000000"/>
          <w:sz w:val="28"/>
          <w:lang w:val="ru-RU"/>
        </w:rPr>
        <w:t>. Моя комната (квартира, дом), предметы мебели и интерьера. Моя школа, любимые учебные предметы. Мои друзья, их внешность и черты характера. Моя малая родина (город, село). Путешествия. Дикие и домашние живо</w:t>
      </w:r>
      <w:r w:rsidRPr="00636DF8">
        <w:rPr>
          <w:rFonts w:ascii="Times New Roman" w:hAnsi="Times New Roman"/>
          <w:color w:val="000000"/>
          <w:sz w:val="28"/>
          <w:lang w:val="ru-RU"/>
        </w:rPr>
        <w:t>тные. Погода. Времена года (месяцы). Покупки.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i/>
          <w:color w:val="000000"/>
          <w:sz w:val="28"/>
          <w:lang w:val="ru-RU"/>
        </w:rPr>
        <w:t>Родная страна и страны изучаемого языка</w:t>
      </w:r>
      <w:r w:rsidRPr="00636DF8">
        <w:rPr>
          <w:rFonts w:ascii="Times New Roman" w:hAnsi="Times New Roman"/>
          <w:color w:val="000000"/>
          <w:sz w:val="28"/>
          <w:lang w:val="ru-RU"/>
        </w:rPr>
        <w:t>. Россия и страна/страны изучаемого языка. Их столицы, основные достопримечательности и интересные факты. Произведения детского фольклора. Литературные персонажи детских к</w:t>
      </w:r>
      <w:r w:rsidRPr="00636DF8">
        <w:rPr>
          <w:rFonts w:ascii="Times New Roman" w:hAnsi="Times New Roman"/>
          <w:color w:val="000000"/>
          <w:sz w:val="28"/>
          <w:lang w:val="ru-RU"/>
        </w:rPr>
        <w:t>ниг. Праздники родной страны и страны/стран изучаемого языка.</w:t>
      </w:r>
    </w:p>
    <w:p w:rsidR="00245FDC" w:rsidRPr="00636DF8" w:rsidRDefault="00245FDC">
      <w:pPr>
        <w:spacing w:after="0" w:line="264" w:lineRule="auto"/>
        <w:ind w:left="120"/>
        <w:jc w:val="both"/>
        <w:rPr>
          <w:lang w:val="ru-RU"/>
        </w:rPr>
      </w:pPr>
    </w:p>
    <w:p w:rsidR="00245FDC" w:rsidRPr="00636DF8" w:rsidRDefault="00C42704">
      <w:pPr>
        <w:spacing w:after="0" w:line="264" w:lineRule="auto"/>
        <w:ind w:left="120"/>
        <w:jc w:val="both"/>
        <w:rPr>
          <w:lang w:val="ru-RU"/>
        </w:rPr>
      </w:pPr>
      <w:r w:rsidRPr="00636DF8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636DF8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Ведение с опорой на речевые ситуации, ключевые слова и (или) иллюстрации с соблюдением норм речевого этикета, </w:t>
      </w:r>
      <w:r w:rsidRPr="00636DF8">
        <w:rPr>
          <w:rFonts w:ascii="Times New Roman" w:hAnsi="Times New Roman"/>
          <w:color w:val="000000"/>
          <w:sz w:val="28"/>
          <w:lang w:val="ru-RU"/>
        </w:rPr>
        <w:t>принятых в стране/странах изучаемого языка: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ответ на приветствие; завершение разговора (в том числе по телефону), прощание; знакомство с собеседником; поздравление с праздником, выражение благодарности за поздравл</w:t>
      </w:r>
      <w:r w:rsidRPr="00636DF8">
        <w:rPr>
          <w:rFonts w:ascii="Times New Roman" w:hAnsi="Times New Roman"/>
          <w:color w:val="000000"/>
          <w:sz w:val="28"/>
          <w:lang w:val="ru-RU"/>
        </w:rPr>
        <w:t>ение; выражение извинения;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диалога – побуждения к действию: обращение к собеседнику с просьбой, вежливое согласие выполнить просьбу; приглашение собеседника к совместной деятельности, вежливое согласие/несогласие на предложение собеседника;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диалога-расспро</w:t>
      </w:r>
      <w:r w:rsidRPr="00636DF8">
        <w:rPr>
          <w:rFonts w:ascii="Times New Roman" w:hAnsi="Times New Roman"/>
          <w:color w:val="000000"/>
          <w:sz w:val="28"/>
          <w:lang w:val="ru-RU"/>
        </w:rPr>
        <w:t>са: запрашивание интересующей информации; сообщение фактической информации, ответы на вопросы собеседника.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636DF8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слова, вопросы и (или) иллюстрации устных монологических высказываний: опис</w:t>
      </w:r>
      <w:r w:rsidRPr="00636DF8">
        <w:rPr>
          <w:rFonts w:ascii="Times New Roman" w:hAnsi="Times New Roman"/>
          <w:color w:val="000000"/>
          <w:sz w:val="28"/>
          <w:lang w:val="ru-RU"/>
        </w:rPr>
        <w:t>ание предмета, внешности и одежды, черт характера реального человека или литературного персонажа; рассказ/сообщение (повествование) с опорой на ключевые слова, вопросы и (или) иллюстрации.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Создание устных монологических высказываний в рамках тематического </w:t>
      </w:r>
      <w:r w:rsidRPr="00636DF8">
        <w:rPr>
          <w:rFonts w:ascii="Times New Roman" w:hAnsi="Times New Roman"/>
          <w:color w:val="000000"/>
          <w:sz w:val="28"/>
          <w:lang w:val="ru-RU"/>
        </w:rPr>
        <w:t>содержания речи по образцу (с выражением своего отношения к предмету речи).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Пересказ основного содержания прочитанного текста с опорой на ключевые слова, вопросы, план и (или) иллюстрации.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Краткое устное изложение результатов выполненного несложного проект</w:t>
      </w:r>
      <w:r w:rsidRPr="00636DF8">
        <w:rPr>
          <w:rFonts w:ascii="Times New Roman" w:hAnsi="Times New Roman"/>
          <w:color w:val="000000"/>
          <w:sz w:val="28"/>
          <w:lang w:val="ru-RU"/>
        </w:rPr>
        <w:t>ного задания.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Коммуникативные умения аудирования.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Восприятие и понимание на слух учебных и адаптированных аутент</w:t>
      </w:r>
      <w:r w:rsidRPr="00636DF8">
        <w:rPr>
          <w:rFonts w:ascii="Times New Roman" w:hAnsi="Times New Roman"/>
          <w:color w:val="000000"/>
          <w:sz w:val="28"/>
          <w:lang w:val="ru-RU"/>
        </w:rPr>
        <w:t>ичных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</w:t>
      </w:r>
      <w:r w:rsidRPr="00636DF8">
        <w:rPr>
          <w:rFonts w:ascii="Times New Roman" w:hAnsi="Times New Roman"/>
          <w:color w:val="000000"/>
          <w:sz w:val="28"/>
          <w:lang w:val="ru-RU"/>
        </w:rPr>
        <w:t>ержания текста предполагает умение определять основную тему и главные факты/события в воспринимаемом на слух тексте с опорой и без опоры на иллюстрации и с использованием языковой, в том числе контекстуальной, догадки.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</w:t>
      </w:r>
      <w:r w:rsidRPr="00636DF8">
        <w:rPr>
          <w:rFonts w:ascii="Times New Roman" w:hAnsi="Times New Roman"/>
          <w:color w:val="000000"/>
          <w:sz w:val="28"/>
          <w:lang w:val="ru-RU"/>
        </w:rPr>
        <w:t>й информации предполагает умение выделять запрашиваемую информацию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Тексты для аудирования: диалог, высказывания собеседнико</w:t>
      </w:r>
      <w:r w:rsidRPr="00636DF8">
        <w:rPr>
          <w:rFonts w:ascii="Times New Roman" w:hAnsi="Times New Roman"/>
          <w:color w:val="000000"/>
          <w:sz w:val="28"/>
          <w:lang w:val="ru-RU"/>
        </w:rPr>
        <w:t>в в ситуациях повседневного общения, рассказ, сказка, сообщение информационного характера.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Чтение вслух учебных текстов с соблюдением правил чтения и соответствующей интонацией, понимание прочитанного.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</w:t>
      </w:r>
      <w:r w:rsidRPr="00636DF8">
        <w:rPr>
          <w:rFonts w:ascii="Times New Roman" w:hAnsi="Times New Roman"/>
          <w:color w:val="000000"/>
          <w:sz w:val="28"/>
          <w:lang w:val="ru-RU"/>
        </w:rPr>
        <w:t>каз, сказка.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</w:t>
      </w:r>
      <w:r w:rsidRPr="00636DF8">
        <w:rPr>
          <w:rFonts w:ascii="Times New Roman" w:hAnsi="Times New Roman"/>
          <w:color w:val="000000"/>
          <w:sz w:val="28"/>
          <w:lang w:val="ru-RU"/>
        </w:rPr>
        <w:t>й информации.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предполагает определение основной темы и главных фактов/событий в прочитанном тексте </w:t>
      </w:r>
      <w:r w:rsidRPr="00636DF8">
        <w:rPr>
          <w:rFonts w:ascii="Times New Roman" w:hAnsi="Times New Roman"/>
          <w:color w:val="000000"/>
          <w:sz w:val="28"/>
          <w:lang w:val="ru-RU"/>
        </w:rPr>
        <w:lastRenderedPageBreak/>
        <w:t>с опорой и без опоры на иллюстрации, с использованием языковой, в том числе контекстуальной, догадки.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Чтение </w:t>
      </w:r>
      <w:r w:rsidRPr="00636DF8">
        <w:rPr>
          <w:rFonts w:ascii="Times New Roman" w:hAnsi="Times New Roman"/>
          <w:color w:val="000000"/>
          <w:sz w:val="28"/>
          <w:lang w:val="ru-RU"/>
        </w:rPr>
        <w:t>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с использованием языковой, в том числе контекстуальной, догадки.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Смысловое ч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тение про себя учебных и адаптированных аутентичных текстов, содержащих отдельные незнакомые слова, понимание основного содержания (тема, главная мысль, главные факты/события) текста с опорой и без опоры на иллюстрации и с использованием языковой догадки, </w:t>
      </w:r>
      <w:r w:rsidRPr="00636DF8">
        <w:rPr>
          <w:rFonts w:ascii="Times New Roman" w:hAnsi="Times New Roman"/>
          <w:color w:val="000000"/>
          <w:sz w:val="28"/>
          <w:lang w:val="ru-RU"/>
        </w:rPr>
        <w:t>в том числе контекстуальной.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Прогнозирование содержания текста на основе заголовка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Чтение не сплошных текстов (таблиц, диаграмм) и понимание представленной в них информации.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Тексты для чтения: диалог, рассказ, сказка, электронное сообщение личного характер</w:t>
      </w:r>
      <w:r w:rsidRPr="00636DF8">
        <w:rPr>
          <w:rFonts w:ascii="Times New Roman" w:hAnsi="Times New Roman"/>
          <w:color w:val="000000"/>
          <w:sz w:val="28"/>
          <w:lang w:val="ru-RU"/>
        </w:rPr>
        <w:t>а, текст научно-популярного характера, стихотворение.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Выписывание из текста слов, словосочетаний, предложений; вставка пропущенных букв в слово или слов в предложение в соответствии с решаемой коммуникативной/учебной задачей.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Заполнение простых анке</w:t>
      </w:r>
      <w:r w:rsidRPr="00636DF8">
        <w:rPr>
          <w:rFonts w:ascii="Times New Roman" w:hAnsi="Times New Roman"/>
          <w:color w:val="000000"/>
          <w:sz w:val="28"/>
          <w:lang w:val="ru-RU"/>
        </w:rPr>
        <w:t>т и формуляров с указанием личной информации (имя, фамилия, возраст, местожительство (страна проживания, город), любимые занятия) в соответствии с нормами, принятыми в стране/странах изучаемого языка.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Написание с опорой на образец поздравления с праздникам</w:t>
      </w:r>
      <w:r w:rsidRPr="00636DF8">
        <w:rPr>
          <w:rFonts w:ascii="Times New Roman" w:hAnsi="Times New Roman"/>
          <w:color w:val="000000"/>
          <w:sz w:val="28"/>
          <w:lang w:val="ru-RU"/>
        </w:rPr>
        <w:t>и (с днём рождения, Новым годом, Рождеством) с выражением пожеланий.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с опорой на образец.</w:t>
      </w:r>
    </w:p>
    <w:p w:rsidR="00245FDC" w:rsidRPr="00636DF8" w:rsidRDefault="00245FDC">
      <w:pPr>
        <w:spacing w:after="0" w:line="264" w:lineRule="auto"/>
        <w:ind w:left="120"/>
        <w:jc w:val="both"/>
        <w:rPr>
          <w:lang w:val="ru-RU"/>
        </w:rPr>
      </w:pPr>
    </w:p>
    <w:p w:rsidR="00245FDC" w:rsidRPr="00636DF8" w:rsidRDefault="00C42704">
      <w:pPr>
        <w:spacing w:after="0" w:line="264" w:lineRule="auto"/>
        <w:ind w:left="120"/>
        <w:jc w:val="both"/>
        <w:rPr>
          <w:lang w:val="ru-RU"/>
        </w:rPr>
      </w:pPr>
      <w:r w:rsidRPr="00636DF8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are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Ритмико-интонационные особенности повествовательного, побуди</w:t>
      </w:r>
      <w:r w:rsidRPr="00636DF8">
        <w:rPr>
          <w:rFonts w:ascii="Times New Roman" w:hAnsi="Times New Roman"/>
          <w:color w:val="000000"/>
          <w:sz w:val="28"/>
          <w:lang w:val="ru-RU"/>
        </w:rPr>
        <w:t>тельного и вопросительного (общий и специальный вопрос) предложений.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, в том числе </w:t>
      </w:r>
      <w:r w:rsidRPr="00636DF8">
        <w:rPr>
          <w:rFonts w:ascii="Times New Roman" w:hAnsi="Times New Roman"/>
          <w:color w:val="000000"/>
          <w:sz w:val="28"/>
          <w:lang w:val="ru-RU"/>
        </w:rPr>
        <w:lastRenderedPageBreak/>
        <w:t>соблюдение правила отсутствия ударения на служебных словах; интонации перечисления.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Правила чтения: гласных в открытом и закрытом слоге в односложных словах, гласных в третьем типе 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); согласных; основных звукобуквенных сочетаний, в частности сложных сочетаний букв (например, 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636DF8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Вычленение некоторых звукобуквенных сочетаний при анализе изученных слов.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Чтение новых слов согласно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основным правилам чтения с использованием полной или частичной транскрипции, по аналогии.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Пра</w:t>
      </w:r>
      <w:r w:rsidRPr="00636DF8">
        <w:rPr>
          <w:rFonts w:ascii="Times New Roman" w:hAnsi="Times New Roman"/>
          <w:color w:val="000000"/>
          <w:sz w:val="28"/>
          <w:lang w:val="ru-RU"/>
        </w:rPr>
        <w:t>вильное написание изученных слов. Правильная расстановка знаков препинания: точки, вопросительного и восклицательного знака в конце предложения; запятой при обращении и перечислении; правильное использование знака апострофа в сокращённых формах глагола-свя</w:t>
      </w:r>
      <w:r w:rsidRPr="00636DF8">
        <w:rPr>
          <w:rFonts w:ascii="Times New Roman" w:hAnsi="Times New Roman"/>
          <w:color w:val="000000"/>
          <w:sz w:val="28"/>
          <w:lang w:val="ru-RU"/>
        </w:rPr>
        <w:t>зки, вспомогательного и модального глаголов, существительных в притяжательном падеже (</w:t>
      </w:r>
      <w:r>
        <w:rPr>
          <w:rFonts w:ascii="Times New Roman" w:hAnsi="Times New Roman"/>
          <w:color w:val="000000"/>
          <w:sz w:val="28"/>
        </w:rPr>
        <w:t>Possessive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Case</w:t>
      </w:r>
      <w:r w:rsidRPr="00636DF8">
        <w:rPr>
          <w:rFonts w:ascii="Times New Roman" w:hAnsi="Times New Roman"/>
          <w:color w:val="000000"/>
          <w:sz w:val="28"/>
          <w:lang w:val="ru-RU"/>
        </w:rPr>
        <w:t>).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не менее 500 лексических единиц (слов, с</w:t>
      </w:r>
      <w:r w:rsidRPr="00636DF8">
        <w:rPr>
          <w:rFonts w:ascii="Times New Roman" w:hAnsi="Times New Roman"/>
          <w:color w:val="000000"/>
          <w:sz w:val="28"/>
          <w:lang w:val="ru-RU"/>
        </w:rPr>
        <w:t>ловосочетаний, речевых клише), обслуживающих ситуации общения в рамках тематического содержания речи для 4 класса, включая 350 лексических единиц, усвоенных в предыдущие два года обучения.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Распознавание и образование в устной и письменной речи родственных 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слов с использованием основных способов словообразования: аффиксации (образование существительных с помощью суффиксов 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er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/-</w:t>
      </w:r>
      <w:r>
        <w:rPr>
          <w:rFonts w:ascii="Times New Roman" w:hAnsi="Times New Roman"/>
          <w:i/>
          <w:color w:val="000000"/>
          <w:sz w:val="28"/>
        </w:rPr>
        <w:t>or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ist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worker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actor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artist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и конверсии 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Использование языковой догадки для распознавания интернациональных с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лов 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pilot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636DF8">
        <w:rPr>
          <w:rFonts w:ascii="Times New Roman" w:hAnsi="Times New Roman"/>
          <w:color w:val="000000"/>
          <w:sz w:val="28"/>
          <w:lang w:val="ru-RU"/>
        </w:rPr>
        <w:t>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r>
        <w:rPr>
          <w:rFonts w:ascii="Times New Roman" w:hAnsi="Times New Roman"/>
          <w:color w:val="000000"/>
          <w:sz w:val="28"/>
        </w:rPr>
        <w:t>Present</w:t>
      </w:r>
      <w:r w:rsidRPr="00636DF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</w:t>
      </w:r>
      <w:r>
        <w:rPr>
          <w:rFonts w:ascii="Times New Roman" w:hAnsi="Times New Roman"/>
          <w:color w:val="000000"/>
          <w:sz w:val="28"/>
        </w:rPr>
        <w:t>t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Модальные глаголы </w:t>
      </w:r>
      <w:r>
        <w:rPr>
          <w:rFonts w:ascii="Times New Roman" w:hAnsi="Times New Roman"/>
          <w:i/>
          <w:color w:val="000000"/>
          <w:sz w:val="28"/>
        </w:rPr>
        <w:t>must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636DF8">
        <w:rPr>
          <w:rFonts w:ascii="Times New Roman" w:hAnsi="Times New Roman"/>
          <w:color w:val="000000"/>
          <w:sz w:val="28"/>
          <w:lang w:val="ru-RU"/>
        </w:rPr>
        <w:t>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lastRenderedPageBreak/>
        <w:t xml:space="preserve">Конструкция </w:t>
      </w:r>
      <w:r>
        <w:rPr>
          <w:rFonts w:ascii="Times New Roman" w:hAnsi="Times New Roman"/>
          <w:i/>
          <w:color w:val="000000"/>
          <w:sz w:val="28"/>
        </w:rPr>
        <w:t>to be going to</w:t>
      </w:r>
      <w:r>
        <w:rPr>
          <w:rFonts w:ascii="Times New Roman" w:hAnsi="Times New Roman"/>
          <w:color w:val="000000"/>
          <w:sz w:val="28"/>
        </w:rPr>
        <w:t xml:space="preserve"> и Future Simple Tense для выражения будущего действия (</w:t>
      </w:r>
      <w:r>
        <w:rPr>
          <w:rFonts w:ascii="Times New Roman" w:hAnsi="Times New Roman"/>
          <w:i/>
          <w:color w:val="000000"/>
          <w:sz w:val="28"/>
        </w:rPr>
        <w:t>I am go</w:t>
      </w:r>
      <w:r>
        <w:rPr>
          <w:rFonts w:ascii="Times New Roman" w:hAnsi="Times New Roman"/>
          <w:i/>
          <w:color w:val="000000"/>
          <w:sz w:val="28"/>
        </w:rPr>
        <w:t>ing to have my birthday party on Saturday. Wait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ll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help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636DF8">
        <w:rPr>
          <w:rFonts w:ascii="Times New Roman" w:hAnsi="Times New Roman"/>
          <w:color w:val="000000"/>
          <w:sz w:val="28"/>
          <w:lang w:val="ru-RU"/>
        </w:rPr>
        <w:t>.).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Отрицательное местоимение </w:t>
      </w:r>
      <w:r>
        <w:rPr>
          <w:rFonts w:ascii="Times New Roman" w:hAnsi="Times New Roman"/>
          <w:i/>
          <w:color w:val="000000"/>
          <w:sz w:val="28"/>
        </w:rPr>
        <w:t>no</w:t>
      </w:r>
      <w:r w:rsidRPr="00636DF8">
        <w:rPr>
          <w:rFonts w:ascii="Times New Roman" w:hAnsi="Times New Roman"/>
          <w:color w:val="000000"/>
          <w:sz w:val="28"/>
          <w:lang w:val="ru-RU"/>
        </w:rPr>
        <w:t>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Степени сравнения прилагательных (формы, образованные по правилу и исключения: </w:t>
      </w:r>
      <w:r>
        <w:rPr>
          <w:rFonts w:ascii="Times New Roman" w:hAnsi="Times New Roman"/>
          <w:i/>
          <w:color w:val="000000"/>
          <w:sz w:val="28"/>
        </w:rPr>
        <w:t>good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better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best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bad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worse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worst</w:t>
      </w:r>
      <w:r w:rsidRPr="00636DF8">
        <w:rPr>
          <w:rFonts w:ascii="Times New Roman" w:hAnsi="Times New Roman"/>
          <w:color w:val="000000"/>
          <w:sz w:val="28"/>
          <w:lang w:val="ru-RU"/>
        </w:rPr>
        <w:t>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Наречия времени.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Обозначен</w:t>
      </w:r>
      <w:r w:rsidRPr="00636DF8">
        <w:rPr>
          <w:rFonts w:ascii="Times New Roman" w:hAnsi="Times New Roman"/>
          <w:color w:val="000000"/>
          <w:sz w:val="28"/>
          <w:lang w:val="ru-RU"/>
        </w:rPr>
        <w:t>ие даты и года. Обозначение времени (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5 </w:t>
      </w:r>
      <w:r>
        <w:rPr>
          <w:rFonts w:ascii="Times New Roman" w:hAnsi="Times New Roman"/>
          <w:i/>
          <w:color w:val="000000"/>
          <w:sz w:val="28"/>
        </w:rPr>
        <w:t>o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clock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; 3 </w:t>
      </w:r>
      <w:r>
        <w:rPr>
          <w:rFonts w:ascii="Times New Roman" w:hAnsi="Times New Roman"/>
          <w:i/>
          <w:color w:val="000000"/>
          <w:sz w:val="28"/>
        </w:rPr>
        <w:t>am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, 2 </w:t>
      </w:r>
      <w:r>
        <w:rPr>
          <w:rFonts w:ascii="Times New Roman" w:hAnsi="Times New Roman"/>
          <w:i/>
          <w:color w:val="000000"/>
          <w:sz w:val="28"/>
        </w:rPr>
        <w:t>pm</w:t>
      </w:r>
      <w:r w:rsidRPr="00636DF8">
        <w:rPr>
          <w:rFonts w:ascii="Times New Roman" w:hAnsi="Times New Roman"/>
          <w:color w:val="000000"/>
          <w:sz w:val="28"/>
          <w:lang w:val="ru-RU"/>
        </w:rPr>
        <w:t>).</w:t>
      </w:r>
    </w:p>
    <w:p w:rsidR="00245FDC" w:rsidRPr="00636DF8" w:rsidRDefault="00245FDC">
      <w:pPr>
        <w:spacing w:after="0" w:line="264" w:lineRule="auto"/>
        <w:ind w:left="120"/>
        <w:jc w:val="both"/>
        <w:rPr>
          <w:lang w:val="ru-RU"/>
        </w:rPr>
      </w:pPr>
    </w:p>
    <w:p w:rsidR="00245FDC" w:rsidRPr="00636DF8" w:rsidRDefault="00C42704">
      <w:pPr>
        <w:spacing w:after="0" w:line="264" w:lineRule="auto"/>
        <w:ind w:left="120"/>
        <w:jc w:val="both"/>
        <w:rPr>
          <w:lang w:val="ru-RU"/>
        </w:rPr>
      </w:pPr>
      <w:r w:rsidRPr="00636DF8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</w:t>
      </w:r>
      <w:r w:rsidRPr="00636DF8">
        <w:rPr>
          <w:rFonts w:ascii="Times New Roman" w:hAnsi="Times New Roman"/>
          <w:color w:val="000000"/>
          <w:sz w:val="28"/>
          <w:lang w:val="ru-RU"/>
        </w:rPr>
        <w:t>общения: приветствие, прощание, знакомство, выражение благодарности, извинение, поздравление с днём рождения, Новым годом, Рождеством, разговор по телефону).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Кратк</w:t>
      </w:r>
      <w:r w:rsidRPr="00636DF8">
        <w:rPr>
          <w:rFonts w:ascii="Times New Roman" w:hAnsi="Times New Roman"/>
          <w:color w:val="000000"/>
          <w:sz w:val="28"/>
          <w:lang w:val="ru-RU"/>
        </w:rPr>
        <w:t>ое представление своей страны и страны/стран изучаемого языка на (названия стран и их столиц, название родного города/села; цвета национальных флагов; основные достопримечательности).</w:t>
      </w:r>
    </w:p>
    <w:p w:rsidR="00245FDC" w:rsidRPr="00636DF8" w:rsidRDefault="00245FDC">
      <w:pPr>
        <w:spacing w:after="0" w:line="264" w:lineRule="auto"/>
        <w:ind w:left="120"/>
        <w:jc w:val="both"/>
        <w:rPr>
          <w:lang w:val="ru-RU"/>
        </w:rPr>
      </w:pPr>
    </w:p>
    <w:p w:rsidR="00245FDC" w:rsidRPr="00636DF8" w:rsidRDefault="00C42704">
      <w:pPr>
        <w:spacing w:after="0" w:line="264" w:lineRule="auto"/>
        <w:ind w:left="120"/>
        <w:jc w:val="both"/>
        <w:rPr>
          <w:lang w:val="ru-RU"/>
        </w:rPr>
      </w:pPr>
      <w:r w:rsidRPr="00636DF8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 д</w:t>
      </w:r>
      <w:r w:rsidRPr="00636DF8">
        <w:rPr>
          <w:rFonts w:ascii="Times New Roman" w:hAnsi="Times New Roman"/>
          <w:color w:val="000000"/>
          <w:sz w:val="28"/>
          <w:lang w:val="ru-RU"/>
        </w:rPr>
        <w:t>огадки (умения понять значение незнакомого слова или новое значение знакомого слова из контекста).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собственных высказываний ключевых слов, вопросов; картинок, фотографий.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Прогнозирование содержание текста для ч</w:t>
      </w:r>
      <w:r w:rsidRPr="00636DF8">
        <w:rPr>
          <w:rFonts w:ascii="Times New Roman" w:hAnsi="Times New Roman"/>
          <w:color w:val="000000"/>
          <w:sz w:val="28"/>
          <w:lang w:val="ru-RU"/>
        </w:rPr>
        <w:t>тения на основе заголовка.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245FDC" w:rsidRPr="00636DF8" w:rsidRDefault="00245FDC">
      <w:pPr>
        <w:rPr>
          <w:lang w:val="ru-RU"/>
        </w:rPr>
        <w:sectPr w:rsidR="00245FDC" w:rsidRPr="00636DF8">
          <w:pgSz w:w="11906" w:h="16383"/>
          <w:pgMar w:top="1134" w:right="850" w:bottom="1134" w:left="1701" w:header="720" w:footer="720" w:gutter="0"/>
          <w:cols w:space="720"/>
        </w:sectPr>
      </w:pPr>
      <w:bookmarkStart w:id="9" w:name="block-18199597"/>
    </w:p>
    <w:bookmarkEnd w:id="9"/>
    <w:p w:rsidR="00245FDC" w:rsidRPr="00636DF8" w:rsidRDefault="00C42704">
      <w:pPr>
        <w:spacing w:after="0" w:line="264" w:lineRule="auto"/>
        <w:ind w:left="12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ИНО</w:t>
      </w:r>
      <w:r w:rsidRPr="00636DF8">
        <w:rPr>
          <w:rFonts w:ascii="Times New Roman" w:hAnsi="Times New Roman"/>
          <w:color w:val="000000"/>
          <w:sz w:val="28"/>
          <w:lang w:val="ru-RU"/>
        </w:rPr>
        <w:t>СТРАННОМУ (АНГЛИЙСКОМУ) ЯЗЫКУ НА УРОВНЕ НАЧАЛЬНОГО ОБЩЕГО ОБРАЗОВАНИЯ</w:t>
      </w:r>
    </w:p>
    <w:p w:rsidR="00245FDC" w:rsidRPr="00636DF8" w:rsidRDefault="00245FDC">
      <w:pPr>
        <w:spacing w:after="0" w:line="264" w:lineRule="auto"/>
        <w:ind w:left="120"/>
        <w:jc w:val="both"/>
        <w:rPr>
          <w:lang w:val="ru-RU"/>
        </w:rPr>
      </w:pPr>
    </w:p>
    <w:p w:rsidR="00245FDC" w:rsidRPr="00636DF8" w:rsidRDefault="00C42704">
      <w:pPr>
        <w:spacing w:after="0" w:line="264" w:lineRule="auto"/>
        <w:ind w:left="120"/>
        <w:jc w:val="both"/>
        <w:rPr>
          <w:lang w:val="ru-RU"/>
        </w:rPr>
      </w:pPr>
      <w:r w:rsidRPr="00636DF8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иностранному (английскому) языку на уровне начального общего образования достигаются в единстве учебной и </w:t>
      </w:r>
      <w:r w:rsidRPr="00636DF8">
        <w:rPr>
          <w:rFonts w:ascii="Times New Roman" w:hAnsi="Times New Roman"/>
          <w:color w:val="000000"/>
          <w:sz w:val="28"/>
          <w:lang w:val="ru-RU"/>
        </w:rPr>
        <w:t>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</w:t>
      </w:r>
      <w:r w:rsidRPr="00636DF8">
        <w:rPr>
          <w:rFonts w:ascii="Times New Roman" w:hAnsi="Times New Roman"/>
          <w:color w:val="000000"/>
          <w:sz w:val="28"/>
          <w:lang w:val="ru-RU"/>
        </w:rPr>
        <w:t>я внутренней позиции личности.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В результате изучения иностранного (английского) языка на уровне начального общего образования у обучающегося будут сформированы следующие личностные результаты:</w:t>
      </w:r>
    </w:p>
    <w:p w:rsidR="00245FDC" w:rsidRDefault="00C4270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 гражданско-патриотического воспитания:</w:t>
      </w:r>
    </w:p>
    <w:p w:rsidR="00245FDC" w:rsidRPr="00636DF8" w:rsidRDefault="00C4270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становление ценностно</w:t>
      </w:r>
      <w:r w:rsidRPr="00636DF8">
        <w:rPr>
          <w:rFonts w:ascii="Times New Roman" w:hAnsi="Times New Roman"/>
          <w:color w:val="000000"/>
          <w:sz w:val="28"/>
          <w:lang w:val="ru-RU"/>
        </w:rPr>
        <w:t>го отношения к своей Родине – России;</w:t>
      </w:r>
    </w:p>
    <w:p w:rsidR="00245FDC" w:rsidRPr="00636DF8" w:rsidRDefault="00C4270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идентичности;</w:t>
      </w:r>
    </w:p>
    <w:p w:rsidR="00245FDC" w:rsidRPr="00636DF8" w:rsidRDefault="00C4270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края;</w:t>
      </w:r>
    </w:p>
    <w:p w:rsidR="00245FDC" w:rsidRPr="00636DF8" w:rsidRDefault="00C4270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уважение к своему и другим народам;</w:t>
      </w:r>
    </w:p>
    <w:p w:rsidR="00245FDC" w:rsidRPr="00636DF8" w:rsidRDefault="00C4270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</w:t>
      </w:r>
      <w:r w:rsidRPr="00636DF8">
        <w:rPr>
          <w:rFonts w:ascii="Times New Roman" w:hAnsi="Times New Roman"/>
          <w:color w:val="000000"/>
          <w:sz w:val="28"/>
          <w:lang w:val="ru-RU"/>
        </w:rPr>
        <w:t>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245FDC" w:rsidRDefault="00C4270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 духовно-нравственного воспитания:</w:t>
      </w:r>
    </w:p>
    <w:p w:rsidR="00245FDC" w:rsidRDefault="00C42704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признание индивидуальности каждого человека;</w:t>
      </w:r>
    </w:p>
    <w:p w:rsidR="00245FDC" w:rsidRPr="00636DF8" w:rsidRDefault="00C4270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проявление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сопереживания, уважения и доброжелательности;</w:t>
      </w:r>
    </w:p>
    <w:p w:rsidR="00245FDC" w:rsidRPr="00636DF8" w:rsidRDefault="00C4270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людям.</w:t>
      </w:r>
    </w:p>
    <w:p w:rsidR="00245FDC" w:rsidRDefault="00C4270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3) эстетического воспитания:</w:t>
      </w:r>
    </w:p>
    <w:p w:rsidR="00245FDC" w:rsidRPr="00636DF8" w:rsidRDefault="00C4270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уважительное отношение и интерес к художественной культуре, восприимчивость </w:t>
      </w:r>
      <w:r w:rsidRPr="00636DF8">
        <w:rPr>
          <w:rFonts w:ascii="Times New Roman" w:hAnsi="Times New Roman"/>
          <w:color w:val="000000"/>
          <w:sz w:val="28"/>
          <w:lang w:val="ru-RU"/>
        </w:rPr>
        <w:t>к разным видам искусства, традициям и творчеству своего и других народов;</w:t>
      </w:r>
    </w:p>
    <w:p w:rsidR="00245FDC" w:rsidRPr="00636DF8" w:rsidRDefault="00C4270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художественной деятельности.</w:t>
      </w:r>
    </w:p>
    <w:p w:rsidR="00245FDC" w:rsidRPr="00636DF8" w:rsidRDefault="00C42704">
      <w:pPr>
        <w:spacing w:after="0" w:line="264" w:lineRule="auto"/>
        <w:ind w:left="120"/>
        <w:jc w:val="both"/>
        <w:rPr>
          <w:lang w:val="ru-RU"/>
        </w:rPr>
      </w:pPr>
      <w:r w:rsidRPr="00636DF8">
        <w:rPr>
          <w:rFonts w:ascii="Times New Roman" w:hAnsi="Times New Roman"/>
          <w:b/>
          <w:color w:val="000000"/>
          <w:sz w:val="28"/>
          <w:lang w:val="ru-RU"/>
        </w:rPr>
        <w:t>4) физического воспитания, формирования культуры здоровья и эмоционального благополучия:</w:t>
      </w:r>
    </w:p>
    <w:p w:rsidR="00245FDC" w:rsidRPr="00636DF8" w:rsidRDefault="00C4270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lastRenderedPageBreak/>
        <w:t>соблюдение правил здор</w:t>
      </w:r>
      <w:r w:rsidRPr="00636DF8">
        <w:rPr>
          <w:rFonts w:ascii="Times New Roman" w:hAnsi="Times New Roman"/>
          <w:color w:val="000000"/>
          <w:sz w:val="28"/>
          <w:lang w:val="ru-RU"/>
        </w:rPr>
        <w:t>ового и безопасного (для себя и других людей) образа жизни в окружающей среде (в том числе информационной);</w:t>
      </w:r>
    </w:p>
    <w:p w:rsidR="00245FDC" w:rsidRPr="00636DF8" w:rsidRDefault="00C4270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здоровью.</w:t>
      </w:r>
    </w:p>
    <w:p w:rsidR="00245FDC" w:rsidRDefault="00C4270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5) трудового воспитания:</w:t>
      </w:r>
    </w:p>
    <w:p w:rsidR="00245FDC" w:rsidRPr="00636DF8" w:rsidRDefault="00C4270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</w:t>
      </w:r>
      <w:r w:rsidRPr="00636DF8">
        <w:rPr>
          <w:rFonts w:ascii="Times New Roman" w:hAnsi="Times New Roman"/>
          <w:color w:val="000000"/>
          <w:sz w:val="28"/>
          <w:lang w:val="ru-RU"/>
        </w:rPr>
        <w:t>ое потребление и бережное отношение к результатам труда, навыки участия в различных видах трудовой деятельности, интерес к различным профессия.</w:t>
      </w:r>
    </w:p>
    <w:p w:rsidR="00245FDC" w:rsidRDefault="00C4270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6) экологического воспитания:</w:t>
      </w:r>
    </w:p>
    <w:p w:rsidR="00245FDC" w:rsidRDefault="00C42704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природе;</w:t>
      </w:r>
    </w:p>
    <w:p w:rsidR="00245FDC" w:rsidRPr="00636DF8" w:rsidRDefault="00C4270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245FDC" w:rsidRDefault="00C4270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7) ценности </w:t>
      </w:r>
      <w:r>
        <w:rPr>
          <w:rFonts w:ascii="Times New Roman" w:hAnsi="Times New Roman"/>
          <w:b/>
          <w:color w:val="000000"/>
          <w:sz w:val="28"/>
        </w:rPr>
        <w:t>научного познания:</w:t>
      </w:r>
    </w:p>
    <w:p w:rsidR="00245FDC" w:rsidRPr="00636DF8" w:rsidRDefault="00C4270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мира;</w:t>
      </w:r>
    </w:p>
    <w:p w:rsidR="00245FDC" w:rsidRPr="00636DF8" w:rsidRDefault="00C4270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245FDC" w:rsidRPr="00636DF8" w:rsidRDefault="00245FDC">
      <w:pPr>
        <w:spacing w:after="0"/>
        <w:ind w:left="120"/>
        <w:rPr>
          <w:lang w:val="ru-RU"/>
        </w:rPr>
      </w:pPr>
      <w:bookmarkStart w:id="10" w:name="_Toc140053186"/>
      <w:bookmarkEnd w:id="10"/>
    </w:p>
    <w:p w:rsidR="00245FDC" w:rsidRPr="00636DF8" w:rsidRDefault="00245FDC">
      <w:pPr>
        <w:spacing w:after="0" w:line="264" w:lineRule="auto"/>
        <w:ind w:left="120"/>
        <w:jc w:val="both"/>
        <w:rPr>
          <w:lang w:val="ru-RU"/>
        </w:rPr>
      </w:pPr>
    </w:p>
    <w:p w:rsidR="00245FDC" w:rsidRPr="00636DF8" w:rsidRDefault="00C42704">
      <w:pPr>
        <w:spacing w:after="0" w:line="264" w:lineRule="auto"/>
        <w:ind w:left="120"/>
        <w:jc w:val="both"/>
        <w:rPr>
          <w:lang w:val="ru-RU"/>
        </w:rPr>
      </w:pPr>
      <w:r w:rsidRPr="00636DF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45FDC" w:rsidRPr="00636DF8" w:rsidRDefault="00245FDC">
      <w:pPr>
        <w:spacing w:after="0" w:line="264" w:lineRule="auto"/>
        <w:ind w:left="120"/>
        <w:jc w:val="both"/>
        <w:rPr>
          <w:lang w:val="ru-RU"/>
        </w:rPr>
      </w:pPr>
    </w:p>
    <w:p w:rsidR="00245FDC" w:rsidRPr="00636DF8" w:rsidRDefault="00C42704">
      <w:pPr>
        <w:spacing w:after="0" w:line="264" w:lineRule="auto"/>
        <w:ind w:left="12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иностранного (английского) </w:t>
      </w:r>
      <w:r w:rsidRPr="00636DF8">
        <w:rPr>
          <w:rFonts w:ascii="Times New Roman" w:hAnsi="Times New Roman"/>
          <w:color w:val="000000"/>
          <w:sz w:val="28"/>
          <w:lang w:val="ru-RU"/>
        </w:rPr>
        <w:t>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245FDC" w:rsidRPr="00636DF8" w:rsidRDefault="00245FDC">
      <w:pPr>
        <w:spacing w:after="0" w:line="264" w:lineRule="auto"/>
        <w:ind w:left="120"/>
        <w:jc w:val="both"/>
        <w:rPr>
          <w:lang w:val="ru-RU"/>
        </w:rPr>
      </w:pPr>
    </w:p>
    <w:p w:rsidR="00245FDC" w:rsidRPr="00636DF8" w:rsidRDefault="00C42704">
      <w:pPr>
        <w:spacing w:after="0" w:line="264" w:lineRule="auto"/>
        <w:ind w:left="120"/>
        <w:jc w:val="both"/>
        <w:rPr>
          <w:lang w:val="ru-RU"/>
        </w:rPr>
      </w:pPr>
      <w:r w:rsidRPr="00636DF8">
        <w:rPr>
          <w:rFonts w:ascii="Times New Roman" w:hAnsi="Times New Roman"/>
          <w:b/>
          <w:color w:val="000000"/>
          <w:sz w:val="28"/>
          <w:lang w:val="ru-RU"/>
        </w:rPr>
        <w:t>Познавател</w:t>
      </w:r>
      <w:r w:rsidRPr="00636DF8">
        <w:rPr>
          <w:rFonts w:ascii="Times New Roman" w:hAnsi="Times New Roman"/>
          <w:b/>
          <w:color w:val="000000"/>
          <w:sz w:val="28"/>
          <w:lang w:val="ru-RU"/>
        </w:rPr>
        <w:t>ьные универсальные учебные действия</w:t>
      </w:r>
    </w:p>
    <w:p w:rsidR="00245FDC" w:rsidRPr="00636DF8" w:rsidRDefault="00245FDC">
      <w:pPr>
        <w:spacing w:after="0" w:line="264" w:lineRule="auto"/>
        <w:ind w:left="120"/>
        <w:jc w:val="both"/>
        <w:rPr>
          <w:lang w:val="ru-RU"/>
        </w:rPr>
      </w:pPr>
    </w:p>
    <w:p w:rsidR="00245FDC" w:rsidRPr="00636DF8" w:rsidRDefault="00C42704">
      <w:pPr>
        <w:spacing w:after="0" w:line="264" w:lineRule="auto"/>
        <w:ind w:left="120"/>
        <w:jc w:val="both"/>
        <w:rPr>
          <w:lang w:val="ru-RU"/>
        </w:rPr>
      </w:pPr>
      <w:r w:rsidRPr="00636DF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245FDC" w:rsidRPr="00636DF8" w:rsidRDefault="00C4270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сравнивать объекты, устанавливать основания для сравнения, устанавливать аналогии;</w:t>
      </w:r>
    </w:p>
    <w:p w:rsidR="00245FDC" w:rsidRPr="00636DF8" w:rsidRDefault="00C4270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:rsidR="00245FDC" w:rsidRPr="00636DF8" w:rsidRDefault="00C4270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</w:t>
      </w:r>
      <w:r w:rsidRPr="00636DF8">
        <w:rPr>
          <w:rFonts w:ascii="Times New Roman" w:hAnsi="Times New Roman"/>
          <w:color w:val="000000"/>
          <w:sz w:val="28"/>
          <w:lang w:val="ru-RU"/>
        </w:rPr>
        <w:t>ации, классифицировать предложенные объекты;</w:t>
      </w:r>
    </w:p>
    <w:p w:rsidR="00245FDC" w:rsidRPr="00636DF8" w:rsidRDefault="00C4270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245FDC" w:rsidRPr="00636DF8" w:rsidRDefault="00C4270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</w:t>
      </w:r>
      <w:r w:rsidRPr="00636DF8">
        <w:rPr>
          <w:rFonts w:ascii="Times New Roman" w:hAnsi="Times New Roman"/>
          <w:color w:val="000000"/>
          <w:sz w:val="28"/>
          <w:lang w:val="ru-RU"/>
        </w:rPr>
        <w:t>) задачи на основе предложенного алгоритма;</w:t>
      </w:r>
    </w:p>
    <w:p w:rsidR="00245FDC" w:rsidRPr="00636DF8" w:rsidRDefault="00C4270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:rsidR="00245FDC" w:rsidRDefault="00C4270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245FDC" w:rsidRPr="00636DF8" w:rsidRDefault="00C4270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</w:t>
      </w:r>
      <w:r w:rsidRPr="00636DF8">
        <w:rPr>
          <w:rFonts w:ascii="Times New Roman" w:hAnsi="Times New Roman"/>
          <w:color w:val="000000"/>
          <w:sz w:val="28"/>
          <w:lang w:val="ru-RU"/>
        </w:rPr>
        <w:t>ьным состоянием объекта (ситуации) на основе предложенных педагогическим работником вопросов;</w:t>
      </w:r>
    </w:p>
    <w:p w:rsidR="00245FDC" w:rsidRPr="00636DF8" w:rsidRDefault="00C4270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с помощью педагогического работника формулировать цель, планировать изменения объекта, ситуации;</w:t>
      </w:r>
    </w:p>
    <w:p w:rsidR="00245FDC" w:rsidRPr="00636DF8" w:rsidRDefault="00C4270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r w:rsidRPr="00636DF8">
        <w:rPr>
          <w:rFonts w:ascii="Times New Roman" w:hAnsi="Times New Roman"/>
          <w:color w:val="000000"/>
          <w:sz w:val="28"/>
          <w:lang w:val="ru-RU"/>
        </w:rPr>
        <w:t>подходящий (на основе предложенных критериев);</w:t>
      </w:r>
    </w:p>
    <w:p w:rsidR="00245FDC" w:rsidRPr="00636DF8" w:rsidRDefault="00C4270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целое, причина следствие);</w:t>
      </w:r>
    </w:p>
    <w:p w:rsidR="00245FDC" w:rsidRPr="00636DF8" w:rsidRDefault="00C4270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</w:t>
      </w:r>
      <w:r w:rsidRPr="00636DF8">
        <w:rPr>
          <w:rFonts w:ascii="Times New Roman" w:hAnsi="Times New Roman"/>
          <w:color w:val="000000"/>
          <w:sz w:val="28"/>
          <w:lang w:val="ru-RU"/>
        </w:rPr>
        <w:t>доказательствами на основе результатов проведенного наблюдения (опыта, измерения, классификации, сравнения, исследования);</w:t>
      </w:r>
    </w:p>
    <w:p w:rsidR="00245FDC" w:rsidRPr="00636DF8" w:rsidRDefault="00C4270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245FDC" w:rsidRDefault="00C4270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245FDC" w:rsidRDefault="00C42704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</w:t>
      </w:r>
      <w:r>
        <w:rPr>
          <w:rFonts w:ascii="Times New Roman" w:hAnsi="Times New Roman"/>
          <w:color w:val="000000"/>
          <w:sz w:val="28"/>
        </w:rPr>
        <w:t>рать источник получения информации;</w:t>
      </w:r>
    </w:p>
    <w:p w:rsidR="00245FDC" w:rsidRPr="00636DF8" w:rsidRDefault="00C4270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245FDC" w:rsidRPr="00636DF8" w:rsidRDefault="00C4270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основании предложенного педагогическим </w:t>
      </w:r>
      <w:r w:rsidRPr="00636DF8">
        <w:rPr>
          <w:rFonts w:ascii="Times New Roman" w:hAnsi="Times New Roman"/>
          <w:color w:val="000000"/>
          <w:sz w:val="28"/>
          <w:lang w:val="ru-RU"/>
        </w:rPr>
        <w:t>работником способа её проверки;</w:t>
      </w:r>
    </w:p>
    <w:p w:rsidR="00245FDC" w:rsidRPr="00636DF8" w:rsidRDefault="00C4270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 w:rsidR="00245FDC" w:rsidRPr="00636DF8" w:rsidRDefault="00C4270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анализировать и создавать те</w:t>
      </w:r>
      <w:r w:rsidRPr="00636DF8">
        <w:rPr>
          <w:rFonts w:ascii="Times New Roman" w:hAnsi="Times New Roman"/>
          <w:color w:val="000000"/>
          <w:sz w:val="28"/>
          <w:lang w:val="ru-RU"/>
        </w:rPr>
        <w:t>кстовую, видео, графическую, звуковую, информацию в соответствии с учебной задачей;</w:t>
      </w:r>
    </w:p>
    <w:p w:rsidR="00245FDC" w:rsidRPr="00636DF8" w:rsidRDefault="00C4270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245FDC" w:rsidRPr="00636DF8" w:rsidRDefault="00245FDC">
      <w:pPr>
        <w:spacing w:after="0" w:line="264" w:lineRule="auto"/>
        <w:ind w:left="120"/>
        <w:jc w:val="both"/>
        <w:rPr>
          <w:lang w:val="ru-RU"/>
        </w:rPr>
      </w:pPr>
    </w:p>
    <w:p w:rsidR="00245FDC" w:rsidRDefault="00C4270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245FDC" w:rsidRDefault="00245FDC">
      <w:pPr>
        <w:spacing w:after="0" w:line="264" w:lineRule="auto"/>
        <w:ind w:left="120"/>
        <w:jc w:val="both"/>
      </w:pPr>
    </w:p>
    <w:p w:rsidR="00245FDC" w:rsidRPr="00636DF8" w:rsidRDefault="00C4270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</w:t>
      </w:r>
      <w:r w:rsidRPr="00636DF8">
        <w:rPr>
          <w:rFonts w:ascii="Times New Roman" w:hAnsi="Times New Roman"/>
          <w:color w:val="000000"/>
          <w:sz w:val="28"/>
          <w:lang w:val="ru-RU"/>
        </w:rPr>
        <w:t>и в соответствии с целями и условиями общения в знакомой среде;</w:t>
      </w:r>
    </w:p>
    <w:p w:rsidR="00245FDC" w:rsidRPr="00636DF8" w:rsidRDefault="00C4270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lastRenderedPageBreak/>
        <w:t>проявлять уважительное отношение к собеседнику, соблюдать правила ведения диалога и дискуссии;</w:t>
      </w:r>
    </w:p>
    <w:p w:rsidR="00245FDC" w:rsidRPr="00636DF8" w:rsidRDefault="00C4270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245FDC" w:rsidRPr="00636DF8" w:rsidRDefault="00C4270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</w:t>
      </w:r>
      <w:r w:rsidRPr="00636DF8">
        <w:rPr>
          <w:rFonts w:ascii="Times New Roman" w:hAnsi="Times New Roman"/>
          <w:color w:val="000000"/>
          <w:sz w:val="28"/>
          <w:lang w:val="ru-RU"/>
        </w:rPr>
        <w:t>ь своё мнение;</w:t>
      </w:r>
    </w:p>
    <w:p w:rsidR="00245FDC" w:rsidRPr="00636DF8" w:rsidRDefault="00C4270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245FDC" w:rsidRPr="00636DF8" w:rsidRDefault="00C4270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245FDC" w:rsidRDefault="00C42704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245FDC" w:rsidRPr="00636DF8" w:rsidRDefault="00C4270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</w:t>
      </w:r>
      <w:r w:rsidRPr="00636DF8">
        <w:rPr>
          <w:rFonts w:ascii="Times New Roman" w:hAnsi="Times New Roman"/>
          <w:color w:val="000000"/>
          <w:sz w:val="28"/>
          <w:lang w:val="ru-RU"/>
        </w:rPr>
        <w:t>аты) к тексту выступления.</w:t>
      </w:r>
    </w:p>
    <w:p w:rsidR="00245FDC" w:rsidRPr="00636DF8" w:rsidRDefault="00245FDC">
      <w:pPr>
        <w:spacing w:after="0" w:line="264" w:lineRule="auto"/>
        <w:ind w:left="120"/>
        <w:jc w:val="both"/>
        <w:rPr>
          <w:lang w:val="ru-RU"/>
        </w:rPr>
      </w:pPr>
    </w:p>
    <w:p w:rsidR="00245FDC" w:rsidRPr="00636DF8" w:rsidRDefault="00C42704">
      <w:pPr>
        <w:spacing w:after="0" w:line="264" w:lineRule="auto"/>
        <w:ind w:left="120"/>
        <w:jc w:val="both"/>
        <w:rPr>
          <w:lang w:val="ru-RU"/>
        </w:rPr>
      </w:pPr>
      <w:r w:rsidRPr="00636DF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45FDC" w:rsidRPr="00636DF8" w:rsidRDefault="00245FDC">
      <w:pPr>
        <w:spacing w:after="0" w:line="264" w:lineRule="auto"/>
        <w:ind w:left="120"/>
        <w:jc w:val="both"/>
        <w:rPr>
          <w:lang w:val="ru-RU"/>
        </w:rPr>
      </w:pPr>
    </w:p>
    <w:p w:rsidR="00245FDC" w:rsidRPr="00636DF8" w:rsidRDefault="00C42704">
      <w:pPr>
        <w:spacing w:after="0" w:line="264" w:lineRule="auto"/>
        <w:ind w:left="120"/>
        <w:jc w:val="both"/>
        <w:rPr>
          <w:lang w:val="ru-RU"/>
        </w:rPr>
      </w:pPr>
      <w:r w:rsidRPr="00636DF8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45FDC" w:rsidRPr="00636DF8" w:rsidRDefault="00C4270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245FDC" w:rsidRDefault="00C42704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245FDC" w:rsidRDefault="00C4270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245FDC" w:rsidRPr="00636DF8" w:rsidRDefault="00C4270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bookmarkStart w:id="11" w:name="_Toc108096413"/>
      <w:bookmarkEnd w:id="11"/>
      <w:r w:rsidRPr="00636DF8">
        <w:rPr>
          <w:rFonts w:ascii="Times New Roman" w:hAnsi="Times New Roman"/>
          <w:color w:val="000000"/>
          <w:sz w:val="28"/>
          <w:lang w:val="ru-RU"/>
        </w:rPr>
        <w:t xml:space="preserve">формулировать </w:t>
      </w:r>
      <w:r w:rsidRPr="00636DF8">
        <w:rPr>
          <w:rFonts w:ascii="Times New Roman" w:hAnsi="Times New Roman"/>
          <w:color w:val="000000"/>
          <w:sz w:val="28"/>
          <w:lang w:val="ru-RU"/>
        </w:rPr>
        <w:t>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245FDC" w:rsidRPr="00636DF8" w:rsidRDefault="00C4270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</w:t>
      </w:r>
      <w:r w:rsidRPr="00636DF8">
        <w:rPr>
          <w:rFonts w:ascii="Times New Roman" w:hAnsi="Times New Roman"/>
          <w:color w:val="000000"/>
          <w:sz w:val="28"/>
          <w:lang w:val="ru-RU"/>
        </w:rPr>
        <w:t>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245FDC" w:rsidRPr="00636DF8" w:rsidRDefault="00C4270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245FDC" w:rsidRPr="00636DF8" w:rsidRDefault="00C4270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245FDC" w:rsidRPr="00636DF8" w:rsidRDefault="00C4270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оценивать свой вкл</w:t>
      </w:r>
      <w:r w:rsidRPr="00636DF8">
        <w:rPr>
          <w:rFonts w:ascii="Times New Roman" w:hAnsi="Times New Roman"/>
          <w:color w:val="000000"/>
          <w:sz w:val="28"/>
          <w:lang w:val="ru-RU"/>
        </w:rPr>
        <w:t>ад в общий результат;</w:t>
      </w:r>
    </w:p>
    <w:p w:rsidR="00245FDC" w:rsidRPr="00636DF8" w:rsidRDefault="00C4270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245FDC" w:rsidRPr="00636DF8" w:rsidRDefault="00245FDC">
      <w:pPr>
        <w:spacing w:after="0"/>
        <w:ind w:left="120"/>
        <w:rPr>
          <w:lang w:val="ru-RU"/>
        </w:rPr>
      </w:pPr>
      <w:bookmarkStart w:id="12" w:name="_Toc134720971"/>
      <w:bookmarkStart w:id="13" w:name="_Toc140053187"/>
      <w:bookmarkEnd w:id="12"/>
      <w:bookmarkEnd w:id="13"/>
    </w:p>
    <w:p w:rsidR="00245FDC" w:rsidRPr="00636DF8" w:rsidRDefault="00245FDC">
      <w:pPr>
        <w:spacing w:after="0" w:line="264" w:lineRule="auto"/>
        <w:ind w:left="120"/>
        <w:jc w:val="both"/>
        <w:rPr>
          <w:lang w:val="ru-RU"/>
        </w:rPr>
      </w:pPr>
    </w:p>
    <w:p w:rsidR="00245FDC" w:rsidRPr="00636DF8" w:rsidRDefault="00C42704">
      <w:pPr>
        <w:spacing w:after="0" w:line="264" w:lineRule="auto"/>
        <w:ind w:left="120"/>
        <w:jc w:val="both"/>
        <w:rPr>
          <w:lang w:val="ru-RU"/>
        </w:rPr>
      </w:pPr>
      <w:r w:rsidRPr="00636DF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45FDC" w:rsidRPr="00636DF8" w:rsidRDefault="00245FDC">
      <w:pPr>
        <w:spacing w:after="0" w:line="264" w:lineRule="auto"/>
        <w:ind w:left="120"/>
        <w:jc w:val="both"/>
        <w:rPr>
          <w:lang w:val="ru-RU"/>
        </w:rPr>
      </w:pPr>
    </w:p>
    <w:p w:rsidR="00245FDC" w:rsidRPr="00636DF8" w:rsidRDefault="00C42704">
      <w:pPr>
        <w:spacing w:after="0" w:line="264" w:lineRule="auto"/>
        <w:ind w:left="12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по учебному предмету «Иностранный (английский) язык» предметной области «Иностранный язык» должны быть ориентиров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аны на применение знаний, умений и навыков в типичных учебных ситуациях и реальных жизненных условиях, отражать сформированность иноязычной коммуникативной компетенции на элементарном уровне в совокупности её составляющих – речевой, языковой, </w:t>
      </w:r>
      <w:r w:rsidRPr="00636DF8">
        <w:rPr>
          <w:rFonts w:ascii="Times New Roman" w:hAnsi="Times New Roman"/>
          <w:color w:val="000000"/>
          <w:sz w:val="28"/>
          <w:lang w:val="ru-RU"/>
        </w:rPr>
        <w:lastRenderedPageBreak/>
        <w:t>социокультурн</w:t>
      </w:r>
      <w:r w:rsidRPr="00636DF8">
        <w:rPr>
          <w:rFonts w:ascii="Times New Roman" w:hAnsi="Times New Roman"/>
          <w:color w:val="000000"/>
          <w:sz w:val="28"/>
          <w:lang w:val="ru-RU"/>
        </w:rPr>
        <w:t>ой, компенсаторной, метапредметной (учебно-познавательной).</w:t>
      </w:r>
    </w:p>
    <w:p w:rsidR="00245FDC" w:rsidRPr="00636DF8" w:rsidRDefault="00245FDC">
      <w:pPr>
        <w:spacing w:after="0" w:line="264" w:lineRule="auto"/>
        <w:ind w:left="120"/>
        <w:jc w:val="both"/>
        <w:rPr>
          <w:lang w:val="ru-RU"/>
        </w:rPr>
      </w:pPr>
    </w:p>
    <w:p w:rsidR="00245FDC" w:rsidRPr="00636DF8" w:rsidRDefault="00C42704">
      <w:pPr>
        <w:spacing w:after="0" w:line="264" w:lineRule="auto"/>
        <w:ind w:left="12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636DF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636DF8">
        <w:rPr>
          <w:rFonts w:ascii="Times New Roman" w:hAnsi="Times New Roman"/>
          <w:b/>
          <w:i/>
          <w:color w:val="000000"/>
          <w:sz w:val="28"/>
          <w:lang w:val="ru-RU"/>
        </w:rPr>
        <w:t>2 классе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636DF8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результаты:</w:t>
      </w:r>
    </w:p>
    <w:p w:rsidR="00245FDC" w:rsidRPr="00636DF8" w:rsidRDefault="00C42704">
      <w:pPr>
        <w:spacing w:after="0" w:line="264" w:lineRule="auto"/>
        <w:ind w:left="120"/>
        <w:jc w:val="both"/>
        <w:rPr>
          <w:lang w:val="ru-RU"/>
        </w:rPr>
      </w:pPr>
      <w:r w:rsidRPr="00636DF8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диалог-расспрос) в ста</w:t>
      </w:r>
      <w:r w:rsidRPr="00636DF8">
        <w:rPr>
          <w:rFonts w:ascii="Times New Roman" w:hAnsi="Times New Roman"/>
          <w:color w:val="000000"/>
          <w:sz w:val="28"/>
          <w:lang w:val="ru-RU"/>
        </w:rPr>
        <w:t>ндартных ситуациях неофициального общения, используя вербальные и (или)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создав</w:t>
      </w:r>
      <w:r w:rsidRPr="00636DF8">
        <w:rPr>
          <w:rFonts w:ascii="Times New Roman" w:hAnsi="Times New Roman"/>
          <w:color w:val="000000"/>
          <w:sz w:val="28"/>
          <w:lang w:val="ru-RU"/>
        </w:rPr>
        <w:t>ать устные связные монологические высказывания объёмом не менее 3 фраз в рамках изучаемой тематики с опорой на картинки, фотографии и (или) ключевые слова, вопросы.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речь учителя и других обучающихся;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информации фактического характера, используя зрительные опоры и языковую догадку (время звучания текста/текстов для аудирования – до 40 секунд).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объёмом до 60 слов, построенные на изученном языковом материале,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с соблюдением правил чтения и соответствующей интонации, демонстрируя понимание прочитанного;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</w:t>
      </w:r>
      <w:r w:rsidRPr="00636DF8">
        <w:rPr>
          <w:rFonts w:ascii="Times New Roman" w:hAnsi="Times New Roman"/>
          <w:color w:val="000000"/>
          <w:sz w:val="28"/>
          <w:lang w:val="ru-RU"/>
        </w:rPr>
        <w:t>вленной коммуникативной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 – до 80 слов).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заполнять простые формуляры, сообщая о себе основные </w:t>
      </w:r>
      <w:r w:rsidRPr="00636DF8">
        <w:rPr>
          <w:rFonts w:ascii="Times New Roman" w:hAnsi="Times New Roman"/>
          <w:color w:val="000000"/>
          <w:sz w:val="28"/>
          <w:lang w:val="ru-RU"/>
        </w:rPr>
        <w:t>сведения, в соответствии с нормами, принятыми в стране/странах изучаемого языка;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писать с опорой на образец короткие поздравления с праздниками (с днём рождения, Новым годом).</w:t>
      </w:r>
    </w:p>
    <w:p w:rsidR="00245FDC" w:rsidRPr="00636DF8" w:rsidRDefault="00C42704">
      <w:pPr>
        <w:spacing w:after="0" w:line="264" w:lineRule="auto"/>
        <w:ind w:left="120"/>
        <w:jc w:val="both"/>
        <w:rPr>
          <w:lang w:val="ru-RU"/>
        </w:rPr>
      </w:pPr>
      <w:r w:rsidRPr="00636DF8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i/>
          <w:color w:val="000000"/>
          <w:sz w:val="28"/>
          <w:lang w:val="ru-RU"/>
        </w:rPr>
        <w:lastRenderedPageBreak/>
        <w:t>Фонетическая сторона речи: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знать буквы алфавита английс</w:t>
      </w:r>
      <w:r w:rsidRPr="00636DF8">
        <w:rPr>
          <w:rFonts w:ascii="Times New Roman" w:hAnsi="Times New Roman"/>
          <w:color w:val="000000"/>
          <w:sz w:val="28"/>
          <w:lang w:val="ru-RU"/>
        </w:rPr>
        <w:t>кого языка в правильной последовательности, фонетически корректно их озвучивать и графически корректно воспроизводить (полупечатное написание букв, буквосочетаний, слов);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применять правила чтения гласных в открытом и закрытом слоге в односложных словах, вы</w:t>
      </w:r>
      <w:r w:rsidRPr="00636DF8">
        <w:rPr>
          <w:rFonts w:ascii="Times New Roman" w:hAnsi="Times New Roman"/>
          <w:color w:val="000000"/>
          <w:sz w:val="28"/>
          <w:lang w:val="ru-RU"/>
        </w:rPr>
        <w:t>членять некоторые звукобуквенные сочетания при анализе знакомых слов; озвучивать транскрипционные знаки, отличать их от букв;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правилам чтения;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</w:t>
      </w:r>
      <w:r w:rsidRPr="00636DF8">
        <w:rPr>
          <w:rFonts w:ascii="Times New Roman" w:hAnsi="Times New Roman"/>
          <w:color w:val="000000"/>
          <w:sz w:val="28"/>
          <w:lang w:val="ru-RU"/>
        </w:rPr>
        <w:t>ением их ритмико-интонационных особенностей.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заполнять пропуски словами; дописывать предложения;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(точка, вопросительный и восклицательный знаки в кон</w:t>
      </w:r>
      <w:r w:rsidRPr="00636DF8">
        <w:rPr>
          <w:rFonts w:ascii="Times New Roman" w:hAnsi="Times New Roman"/>
          <w:color w:val="000000"/>
          <w:sz w:val="28"/>
          <w:lang w:val="ru-RU"/>
        </w:rPr>
        <w:t>це предложения) и использовать знак апострофа в сокращённых формах глагола-связки, вспомогательного и модального глаголов.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200 лексических единиц (слов, словосочетаний</w:t>
      </w:r>
      <w:r w:rsidRPr="00636DF8">
        <w:rPr>
          <w:rFonts w:ascii="Times New Roman" w:hAnsi="Times New Roman"/>
          <w:color w:val="000000"/>
          <w:sz w:val="28"/>
          <w:lang w:val="ru-RU"/>
        </w:rPr>
        <w:t>, речевых клише), обслуживающих ситуации общения в рамках тематики, предусмотренной на первом году обучения;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использовать языковую догадку в распознавании интернациональных слов.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распознавать и употреблять нераспространённые и распространённые прос</w:t>
      </w:r>
      <w:r w:rsidRPr="00636DF8">
        <w:rPr>
          <w:rFonts w:ascii="Times New Roman" w:hAnsi="Times New Roman"/>
          <w:color w:val="000000"/>
          <w:sz w:val="28"/>
          <w:lang w:val="ru-RU"/>
        </w:rPr>
        <w:t>тые предложения;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636DF8">
        <w:rPr>
          <w:rFonts w:ascii="Times New Roman" w:hAnsi="Times New Roman"/>
          <w:color w:val="000000"/>
          <w:sz w:val="28"/>
          <w:lang w:val="ru-RU"/>
        </w:rPr>
        <w:t>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Present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36DF8">
        <w:rPr>
          <w:rFonts w:ascii="Times New Roman" w:hAnsi="Times New Roman"/>
          <w:color w:val="000000"/>
          <w:sz w:val="28"/>
          <w:lang w:val="ru-RU"/>
        </w:rPr>
        <w:t>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ьменной речи простые предложения с простым глагольным сказуемым 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He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speaks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English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 употреблять в устной и письменной речи предложения с составным глагольным сказуемым 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want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dance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She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skate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well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тной и письменной речи предложения с глаголом-связкой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Present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в составе таких фраз, как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Dima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eight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fine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sorry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...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.?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...?;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предложения с краткими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глагольными формами;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повелительное наклонение: побудительные предложения в утвердительной форме 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Come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636DF8">
        <w:rPr>
          <w:rFonts w:ascii="Times New Roman" w:hAnsi="Times New Roman"/>
          <w:color w:val="000000"/>
          <w:sz w:val="28"/>
          <w:lang w:val="ru-RU"/>
        </w:rPr>
        <w:t>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настоящее простое время (</w:t>
      </w:r>
      <w:r>
        <w:rPr>
          <w:rFonts w:ascii="Times New Roman" w:hAnsi="Times New Roman"/>
          <w:color w:val="000000"/>
          <w:sz w:val="28"/>
        </w:rPr>
        <w:t>Presen</w:t>
      </w:r>
      <w:r>
        <w:rPr>
          <w:rFonts w:ascii="Times New Roman" w:hAnsi="Times New Roman"/>
          <w:color w:val="000000"/>
          <w:sz w:val="28"/>
        </w:rPr>
        <w:t>t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36DF8">
        <w:rPr>
          <w:rFonts w:ascii="Times New Roman" w:hAnsi="Times New Roman"/>
          <w:color w:val="000000"/>
          <w:sz w:val="28"/>
          <w:lang w:val="ru-RU"/>
        </w:rPr>
        <w:t>) в повествовательных (утвердительных и отрицательных) и вопросительных (общий и специальный вопрос) предложениях;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глагольную конструкцию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ve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...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...?);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модальный глагол 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с</w:t>
      </w:r>
      <w:r>
        <w:rPr>
          <w:rFonts w:ascii="Times New Roman" w:hAnsi="Times New Roman"/>
          <w:i/>
          <w:color w:val="000000"/>
          <w:sz w:val="28"/>
        </w:rPr>
        <w:t>an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для выражения умения 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ride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bike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и отсутствия умения 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ride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bike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.);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для получения разрешения 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out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?);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</w:t>
      </w:r>
      <w:r w:rsidRPr="00636DF8">
        <w:rPr>
          <w:rFonts w:ascii="Times New Roman" w:hAnsi="Times New Roman"/>
          <w:color w:val="000000"/>
          <w:sz w:val="28"/>
          <w:lang w:val="ru-RU"/>
        </w:rPr>
        <w:t>письменной речи неопределённый, определённый и нулевой артикль с существительными (наиболее распространённые случаи употребления);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множественное число существительных, образованное по правилам и исключе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ния: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pen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pens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men</w:t>
      </w:r>
      <w:r w:rsidRPr="00636DF8">
        <w:rPr>
          <w:rFonts w:ascii="Times New Roman" w:hAnsi="Times New Roman"/>
          <w:color w:val="000000"/>
          <w:sz w:val="28"/>
          <w:lang w:val="ru-RU"/>
        </w:rPr>
        <w:t>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личные и притяжательные местоимения;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указательные местоимения 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636DF8">
        <w:rPr>
          <w:rFonts w:ascii="Times New Roman" w:hAnsi="Times New Roman"/>
          <w:color w:val="000000"/>
          <w:sz w:val="28"/>
          <w:lang w:val="ru-RU"/>
        </w:rPr>
        <w:t>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</w:t>
      </w:r>
      <w:r w:rsidRPr="00636DF8">
        <w:rPr>
          <w:rFonts w:ascii="Times New Roman" w:hAnsi="Times New Roman"/>
          <w:color w:val="000000"/>
          <w:sz w:val="28"/>
          <w:lang w:val="ru-RU"/>
        </w:rPr>
        <w:t>сьменной речи количественные числительные (1–12);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i/>
          <w:color w:val="000000"/>
          <w:sz w:val="28"/>
        </w:rPr>
        <w:t>who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where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636DF8">
        <w:rPr>
          <w:rFonts w:ascii="Times New Roman" w:hAnsi="Times New Roman"/>
          <w:color w:val="000000"/>
          <w:sz w:val="28"/>
          <w:lang w:val="ru-RU"/>
        </w:rPr>
        <w:t>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места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near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under</w:t>
      </w:r>
      <w:r w:rsidRPr="00636DF8">
        <w:rPr>
          <w:rFonts w:ascii="Times New Roman" w:hAnsi="Times New Roman"/>
          <w:color w:val="000000"/>
          <w:sz w:val="28"/>
          <w:lang w:val="ru-RU"/>
        </w:rPr>
        <w:t>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распозна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вать и употреблять в устной и письменной речи союзы </w:t>
      </w:r>
      <w:r>
        <w:rPr>
          <w:rFonts w:ascii="Times New Roman" w:hAnsi="Times New Roman"/>
          <w:i/>
          <w:color w:val="000000"/>
          <w:sz w:val="28"/>
        </w:rPr>
        <w:t>and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but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(при однородных членах).</w:t>
      </w:r>
    </w:p>
    <w:p w:rsidR="00245FDC" w:rsidRPr="00636DF8" w:rsidRDefault="00C42704">
      <w:pPr>
        <w:spacing w:after="0" w:line="264" w:lineRule="auto"/>
        <w:ind w:left="120"/>
        <w:jc w:val="both"/>
        <w:rPr>
          <w:lang w:val="ru-RU"/>
        </w:rPr>
      </w:pPr>
      <w:r w:rsidRPr="00636DF8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  <w:r w:rsidRPr="00636DF8">
        <w:rPr>
          <w:rFonts w:ascii="Times New Roman" w:hAnsi="Times New Roman"/>
          <w:color w:val="000000"/>
          <w:sz w:val="28"/>
          <w:lang w:val="ru-RU"/>
        </w:rPr>
        <w:t>: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lastRenderedPageBreak/>
        <w:t>владеть отдельными социокультурными элементами речевого поведенческого этикета, принятыми в англоязычной среде, в некоторых ситуациях об</w:t>
      </w:r>
      <w:r w:rsidRPr="00636DF8">
        <w:rPr>
          <w:rFonts w:ascii="Times New Roman" w:hAnsi="Times New Roman"/>
          <w:color w:val="000000"/>
          <w:sz w:val="28"/>
          <w:lang w:val="ru-RU"/>
        </w:rPr>
        <w:t>щения: приветствие, прощание, знакомство, выражение благодарности, извинение, поздравление с днём рождения, Новым годом, Рождеством;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знать названия родной страны и страны/стран изучаемого языка и их столиц.</w:t>
      </w:r>
    </w:p>
    <w:p w:rsidR="00245FDC" w:rsidRPr="00636DF8" w:rsidRDefault="00245FDC">
      <w:pPr>
        <w:spacing w:after="0" w:line="264" w:lineRule="auto"/>
        <w:ind w:left="120"/>
        <w:jc w:val="both"/>
        <w:rPr>
          <w:lang w:val="ru-RU"/>
        </w:rPr>
      </w:pPr>
    </w:p>
    <w:p w:rsidR="00245FDC" w:rsidRPr="00636DF8" w:rsidRDefault="00C42704">
      <w:pPr>
        <w:spacing w:after="0" w:line="264" w:lineRule="auto"/>
        <w:ind w:left="12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636DF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636DF8">
        <w:rPr>
          <w:rFonts w:ascii="Times New Roman" w:hAnsi="Times New Roman"/>
          <w:b/>
          <w:i/>
          <w:color w:val="000000"/>
          <w:sz w:val="28"/>
          <w:lang w:val="ru-RU"/>
        </w:rPr>
        <w:t>3 классе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обучающийся получит </w:t>
      </w:r>
      <w:r w:rsidRPr="00636DF8">
        <w:rPr>
          <w:rFonts w:ascii="Times New Roman" w:hAnsi="Times New Roman"/>
          <w:color w:val="000000"/>
          <w:sz w:val="28"/>
          <w:lang w:val="ru-RU"/>
        </w:rPr>
        <w:t>следующие предметные результаты:</w:t>
      </w:r>
    </w:p>
    <w:p w:rsidR="00245FDC" w:rsidRPr="00636DF8" w:rsidRDefault="00C42704">
      <w:pPr>
        <w:spacing w:after="0" w:line="264" w:lineRule="auto"/>
        <w:ind w:left="120"/>
        <w:jc w:val="both"/>
        <w:rPr>
          <w:lang w:val="ru-RU"/>
        </w:rPr>
      </w:pPr>
      <w:r w:rsidRPr="00636DF8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диалог-побуждение, диалог-расспрос) в стандартных ситуациях неофициального общения, с вербальными и (или) зрительными опорами в рамк</w:t>
      </w:r>
      <w:r w:rsidRPr="00636DF8">
        <w:rPr>
          <w:rFonts w:ascii="Times New Roman" w:hAnsi="Times New Roman"/>
          <w:color w:val="000000"/>
          <w:sz w:val="28"/>
          <w:lang w:val="ru-RU"/>
        </w:rPr>
        <w:t>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(описание; повествование/рассказ) в рамках изуча</w:t>
      </w:r>
      <w:r w:rsidRPr="00636DF8">
        <w:rPr>
          <w:rFonts w:ascii="Times New Roman" w:hAnsi="Times New Roman"/>
          <w:color w:val="000000"/>
          <w:sz w:val="28"/>
          <w:lang w:val="ru-RU"/>
        </w:rPr>
        <w:t>емой тематики объёмом не менее 4 фраз с вербальными и (или) зрительными опорами;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передавать основное содержание прочитанного текста с вербальными и (или) зрительными опорами (объём монологического высказывания – не менее 4 фраз).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воспринимать </w:t>
      </w:r>
      <w:r w:rsidRPr="00636DF8">
        <w:rPr>
          <w:rFonts w:ascii="Times New Roman" w:hAnsi="Times New Roman"/>
          <w:color w:val="000000"/>
          <w:sz w:val="28"/>
          <w:lang w:val="ru-RU"/>
        </w:rPr>
        <w:t>на слух и понимать речь учителя и других обучающихся вербально/невербально реагировать на услышанное;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текста/текстов </w:t>
      </w:r>
      <w:r w:rsidRPr="00636DF8">
        <w:rPr>
          <w:rFonts w:ascii="Times New Roman" w:hAnsi="Times New Roman"/>
          <w:color w:val="000000"/>
          <w:sz w:val="28"/>
          <w:lang w:val="ru-RU"/>
        </w:rPr>
        <w:t>для аудирования – до 1 минуты).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читать про себя и 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</w:t>
      </w:r>
      <w:r w:rsidRPr="00636DF8">
        <w:rPr>
          <w:rFonts w:ascii="Times New Roman" w:hAnsi="Times New Roman"/>
          <w:color w:val="000000"/>
          <w:sz w:val="28"/>
          <w:lang w:val="ru-RU"/>
        </w:rPr>
        <w:lastRenderedPageBreak/>
        <w:t>основного содержания, с пониманием запрашиваемой информации, со зрительной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опорой и без опоры, а также с использованием языковой, в том числе контекстуальной, догадки (объём текста/текстов для чтения – до 130 слов).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 с указанием личной информации: имя, фамилия, возраст, страна проживания, </w:t>
      </w:r>
      <w:r w:rsidRPr="00636DF8">
        <w:rPr>
          <w:rFonts w:ascii="Times New Roman" w:hAnsi="Times New Roman"/>
          <w:color w:val="000000"/>
          <w:sz w:val="28"/>
          <w:lang w:val="ru-RU"/>
        </w:rPr>
        <w:t>любимые занятия и другое;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писать с опорой на образец поздравления с днем рождения, Новым годом, Рождеством с выражением пожеланий;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создавать подписи к иллюстрациям с пояснением, что на них изображено.</w:t>
      </w:r>
    </w:p>
    <w:p w:rsidR="00245FDC" w:rsidRPr="00636DF8" w:rsidRDefault="00C42704">
      <w:pPr>
        <w:spacing w:after="0" w:line="264" w:lineRule="auto"/>
        <w:ind w:left="120"/>
        <w:jc w:val="both"/>
        <w:rPr>
          <w:lang w:val="ru-RU"/>
        </w:rPr>
      </w:pPr>
      <w:r w:rsidRPr="00636DF8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применять правила чтения гласных в третьем типе 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636DF8">
        <w:rPr>
          <w:rFonts w:ascii="Times New Roman" w:hAnsi="Times New Roman"/>
          <w:color w:val="000000"/>
          <w:sz w:val="28"/>
          <w:lang w:val="ru-RU"/>
        </w:rPr>
        <w:t>);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применять правила чтения сложных сочетаний букв (например, 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636DF8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 (</w:t>
      </w:r>
      <w:r>
        <w:rPr>
          <w:rFonts w:ascii="Times New Roman" w:hAnsi="Times New Roman"/>
          <w:i/>
          <w:color w:val="000000"/>
          <w:sz w:val="28"/>
        </w:rPr>
        <w:t>international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night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636DF8">
        <w:rPr>
          <w:rFonts w:ascii="Times New Roman" w:hAnsi="Times New Roman"/>
          <w:color w:val="000000"/>
          <w:sz w:val="28"/>
          <w:lang w:val="ru-RU"/>
        </w:rPr>
        <w:t>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</w:t>
      </w:r>
      <w:r w:rsidRPr="00636DF8">
        <w:rPr>
          <w:rFonts w:ascii="Times New Roman" w:hAnsi="Times New Roman"/>
          <w:color w:val="000000"/>
          <w:sz w:val="28"/>
          <w:lang w:val="ru-RU"/>
        </w:rPr>
        <w:t>лам чтения;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(точка, вопросит</w:t>
      </w:r>
      <w:r w:rsidRPr="00636DF8">
        <w:rPr>
          <w:rFonts w:ascii="Times New Roman" w:hAnsi="Times New Roman"/>
          <w:color w:val="000000"/>
          <w:sz w:val="28"/>
          <w:lang w:val="ru-RU"/>
        </w:rPr>
        <w:t>ельный и восклицательный знаки в конце предложения, апостроф).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</w:t>
      </w:r>
      <w:r w:rsidRPr="00636DF8">
        <w:rPr>
          <w:rFonts w:ascii="Times New Roman" w:hAnsi="Times New Roman"/>
          <w:color w:val="000000"/>
          <w:sz w:val="28"/>
          <w:lang w:val="ru-RU"/>
        </w:rPr>
        <w:t>на первом году обучения;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распознавать и образовывать родственные слова с использованием основных способов словообразования: аффиксации (суффиксы числительных 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636DF8">
        <w:rPr>
          <w:rFonts w:ascii="Times New Roman" w:hAnsi="Times New Roman"/>
          <w:color w:val="000000"/>
          <w:sz w:val="28"/>
          <w:lang w:val="ru-RU"/>
        </w:rPr>
        <w:t>) и словосложения (</w:t>
      </w:r>
      <w:r>
        <w:rPr>
          <w:rFonts w:ascii="Times New Roman" w:hAnsi="Times New Roman"/>
          <w:i/>
          <w:color w:val="000000"/>
          <w:sz w:val="28"/>
        </w:rPr>
        <w:t>football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snowman</w:t>
      </w:r>
      <w:r w:rsidRPr="00636DF8">
        <w:rPr>
          <w:rFonts w:ascii="Times New Roman" w:hAnsi="Times New Roman"/>
          <w:color w:val="000000"/>
          <w:sz w:val="28"/>
          <w:lang w:val="ru-RU"/>
        </w:rPr>
        <w:t>).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распознавать и 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употреблять в устной и письменной речи побудительные предложения в отрицательной форме 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talk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Past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was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bridge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across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riv</w:t>
      </w:r>
      <w:r>
        <w:rPr>
          <w:rFonts w:ascii="Times New Roman" w:hAnsi="Times New Roman"/>
          <w:i/>
          <w:color w:val="000000"/>
          <w:sz w:val="28"/>
        </w:rPr>
        <w:t>er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were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mountains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south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конструкции с глаголами на 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ing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enjoy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doing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something</w:t>
      </w:r>
      <w:r w:rsidRPr="00636DF8">
        <w:rPr>
          <w:rFonts w:ascii="Times New Roman" w:hAnsi="Times New Roman"/>
          <w:color w:val="000000"/>
          <w:sz w:val="28"/>
          <w:lang w:val="ru-RU"/>
        </w:rPr>
        <w:t>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 употреблять в устной и письменной речи конструкцию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d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...;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распознавать и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употреблять в устной и письменной речи правильные и неправильные глаголы в </w:t>
      </w:r>
      <w:r>
        <w:rPr>
          <w:rFonts w:ascii="Times New Roman" w:hAnsi="Times New Roman"/>
          <w:color w:val="000000"/>
          <w:sz w:val="28"/>
        </w:rPr>
        <w:t>Past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вопрос) предложениях;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</w:t>
      </w:r>
      <w:r w:rsidRPr="00636DF8">
        <w:rPr>
          <w:rFonts w:ascii="Times New Roman" w:hAnsi="Times New Roman"/>
          <w:color w:val="000000"/>
          <w:sz w:val="28"/>
          <w:lang w:val="ru-RU"/>
        </w:rPr>
        <w:t>речи существительные в притяжательном падеже (</w:t>
      </w:r>
      <w:r>
        <w:rPr>
          <w:rFonts w:ascii="Times New Roman" w:hAnsi="Times New Roman"/>
          <w:color w:val="000000"/>
          <w:sz w:val="28"/>
        </w:rPr>
        <w:t>Possessive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Case</w:t>
      </w:r>
      <w:r w:rsidRPr="00636DF8">
        <w:rPr>
          <w:rFonts w:ascii="Times New Roman" w:hAnsi="Times New Roman"/>
          <w:color w:val="000000"/>
          <w:sz w:val="28"/>
          <w:lang w:val="ru-RU"/>
        </w:rPr>
        <w:t>);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слова, выражающие количество с исчисляемыми и неисчисляемыми существительными (</w:t>
      </w:r>
      <w:r>
        <w:rPr>
          <w:rFonts w:ascii="Times New Roman" w:hAnsi="Times New Roman"/>
          <w:i/>
          <w:color w:val="000000"/>
          <w:sz w:val="28"/>
        </w:rPr>
        <w:t>much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lot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636DF8">
        <w:rPr>
          <w:rFonts w:ascii="Times New Roman" w:hAnsi="Times New Roman"/>
          <w:color w:val="000000"/>
          <w:sz w:val="28"/>
          <w:lang w:val="ru-RU"/>
        </w:rPr>
        <w:t>);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письменной речи наречия частотности </w:t>
      </w:r>
      <w:r>
        <w:rPr>
          <w:rFonts w:ascii="Times New Roman" w:hAnsi="Times New Roman"/>
          <w:i/>
          <w:color w:val="000000"/>
          <w:sz w:val="28"/>
        </w:rPr>
        <w:t>usually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often</w:t>
      </w:r>
      <w:r w:rsidRPr="00636DF8">
        <w:rPr>
          <w:rFonts w:ascii="Times New Roman" w:hAnsi="Times New Roman"/>
          <w:color w:val="000000"/>
          <w:sz w:val="28"/>
          <w:lang w:val="ru-RU"/>
        </w:rPr>
        <w:t>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личные местоимения в объектном падеже;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указательные местоимения </w:t>
      </w:r>
      <w:r>
        <w:rPr>
          <w:rFonts w:ascii="Times New Roman" w:hAnsi="Times New Roman"/>
          <w:i/>
          <w:color w:val="000000"/>
          <w:sz w:val="28"/>
        </w:rPr>
        <w:t>that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those</w:t>
      </w:r>
      <w:r w:rsidRPr="00636DF8">
        <w:rPr>
          <w:rFonts w:ascii="Times New Roman" w:hAnsi="Times New Roman"/>
          <w:color w:val="000000"/>
          <w:sz w:val="28"/>
          <w:lang w:val="ru-RU"/>
        </w:rPr>
        <w:t>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неопределённые местоимения 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и вопросительных предложениях;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i/>
          <w:color w:val="000000"/>
          <w:sz w:val="28"/>
        </w:rPr>
        <w:t>when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whose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why</w:t>
      </w:r>
      <w:r w:rsidRPr="00636DF8">
        <w:rPr>
          <w:rFonts w:ascii="Times New Roman" w:hAnsi="Times New Roman"/>
          <w:color w:val="000000"/>
          <w:sz w:val="28"/>
          <w:lang w:val="ru-RU"/>
        </w:rPr>
        <w:t>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распознавать и употреб</w:t>
      </w:r>
      <w:r w:rsidRPr="00636DF8">
        <w:rPr>
          <w:rFonts w:ascii="Times New Roman" w:hAnsi="Times New Roman"/>
          <w:color w:val="000000"/>
          <w:sz w:val="28"/>
          <w:lang w:val="ru-RU"/>
        </w:rPr>
        <w:t>лять в устной и письменной речи количественные числительные (13–100);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порядковые числительные (1–30);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 направления движения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We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went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Moscow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last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year</w:t>
      </w:r>
      <w:r w:rsidRPr="00636DF8">
        <w:rPr>
          <w:rFonts w:ascii="Times New Roman" w:hAnsi="Times New Roman"/>
          <w:color w:val="000000"/>
          <w:sz w:val="28"/>
          <w:lang w:val="ru-RU"/>
        </w:rPr>
        <w:t>.);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места </w:t>
      </w:r>
      <w:r>
        <w:rPr>
          <w:rFonts w:ascii="Times New Roman" w:hAnsi="Times New Roman"/>
          <w:i/>
          <w:color w:val="000000"/>
          <w:sz w:val="28"/>
        </w:rPr>
        <w:t>next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front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behind</w:t>
      </w:r>
      <w:r w:rsidRPr="00636DF8">
        <w:rPr>
          <w:rFonts w:ascii="Times New Roman" w:hAnsi="Times New Roman"/>
          <w:color w:val="000000"/>
          <w:sz w:val="28"/>
          <w:lang w:val="ru-RU"/>
        </w:rPr>
        <w:t>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времени: </w:t>
      </w:r>
      <w:r>
        <w:rPr>
          <w:rFonts w:ascii="Times New Roman" w:hAnsi="Times New Roman"/>
          <w:i/>
          <w:color w:val="000000"/>
          <w:sz w:val="28"/>
        </w:rPr>
        <w:t>at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в выражениях </w:t>
      </w:r>
      <w:r>
        <w:rPr>
          <w:rFonts w:ascii="Times New Roman" w:hAnsi="Times New Roman"/>
          <w:i/>
          <w:color w:val="000000"/>
          <w:sz w:val="28"/>
        </w:rPr>
        <w:t>at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4 </w:t>
      </w:r>
      <w:r>
        <w:rPr>
          <w:rFonts w:ascii="Times New Roman" w:hAnsi="Times New Roman"/>
          <w:i/>
          <w:color w:val="000000"/>
          <w:sz w:val="28"/>
        </w:rPr>
        <w:t>o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clock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morning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Monday</w:t>
      </w:r>
      <w:r w:rsidRPr="00636DF8">
        <w:rPr>
          <w:rFonts w:ascii="Times New Roman" w:hAnsi="Times New Roman"/>
          <w:color w:val="000000"/>
          <w:sz w:val="28"/>
          <w:lang w:val="ru-RU"/>
        </w:rPr>
        <w:t>.</w:t>
      </w:r>
    </w:p>
    <w:p w:rsidR="00245FDC" w:rsidRPr="00636DF8" w:rsidRDefault="00C42704">
      <w:pPr>
        <w:spacing w:after="0" w:line="264" w:lineRule="auto"/>
        <w:ind w:left="120"/>
        <w:jc w:val="both"/>
        <w:rPr>
          <w:lang w:val="ru-RU"/>
        </w:rPr>
      </w:pPr>
      <w:r w:rsidRPr="00636DF8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умения: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</w:t>
      </w:r>
      <w:r w:rsidRPr="00636DF8">
        <w:rPr>
          <w:rFonts w:ascii="Times New Roman" w:hAnsi="Times New Roman"/>
          <w:color w:val="000000"/>
          <w:sz w:val="28"/>
          <w:lang w:val="ru-RU"/>
        </w:rPr>
        <w:t>е с днём рождения, Новым годом, Рождеством);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кратко представлять свою страну и страну/страны изучаемого языка на английском языке.</w:t>
      </w:r>
    </w:p>
    <w:p w:rsidR="00245FDC" w:rsidRPr="00636DF8" w:rsidRDefault="00245FDC">
      <w:pPr>
        <w:spacing w:after="0" w:line="264" w:lineRule="auto"/>
        <w:ind w:left="120"/>
        <w:jc w:val="both"/>
        <w:rPr>
          <w:lang w:val="ru-RU"/>
        </w:rPr>
      </w:pPr>
    </w:p>
    <w:p w:rsidR="00245FDC" w:rsidRPr="00636DF8" w:rsidRDefault="00C42704">
      <w:pPr>
        <w:spacing w:after="0" w:line="264" w:lineRule="auto"/>
        <w:ind w:left="12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lastRenderedPageBreak/>
        <w:t>К концу обучения в</w:t>
      </w:r>
      <w:r w:rsidRPr="00636DF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636DF8">
        <w:rPr>
          <w:rFonts w:ascii="Times New Roman" w:hAnsi="Times New Roman"/>
          <w:b/>
          <w:i/>
          <w:color w:val="000000"/>
          <w:sz w:val="28"/>
          <w:lang w:val="ru-RU"/>
        </w:rPr>
        <w:t>4 классе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245FDC" w:rsidRPr="00636DF8" w:rsidRDefault="00C42704">
      <w:pPr>
        <w:spacing w:after="0" w:line="264" w:lineRule="auto"/>
        <w:ind w:left="120"/>
        <w:jc w:val="both"/>
        <w:rPr>
          <w:lang w:val="ru-RU"/>
        </w:rPr>
      </w:pPr>
      <w:r w:rsidRPr="00636DF8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вести раз</w:t>
      </w:r>
      <w:r w:rsidRPr="00636DF8">
        <w:rPr>
          <w:rFonts w:ascii="Times New Roman" w:hAnsi="Times New Roman"/>
          <w:color w:val="000000"/>
          <w:sz w:val="28"/>
          <w:lang w:val="ru-RU"/>
        </w:rPr>
        <w:t>ные виды диалогов (диалог этикетного характера, диалог-побуждение, диалог-расспрос) на основе вербальных и (или) зрительных опор с соблюдением норм речевого этикета, принятого в стране/странах изучаемого языка (не менее 4–5 реплик со стороны каждого собесе</w:t>
      </w:r>
      <w:r w:rsidRPr="00636DF8">
        <w:rPr>
          <w:rFonts w:ascii="Times New Roman" w:hAnsi="Times New Roman"/>
          <w:color w:val="000000"/>
          <w:sz w:val="28"/>
          <w:lang w:val="ru-RU"/>
        </w:rPr>
        <w:t>дника);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вести диалог – разговор по телефону с опорой на картинки, фотографии и (или) ключевые слова в стандартных ситуациях неофициального общения с соблюдением норм речевого этикета в объёме не менее 4–5 реплик со стороны каждого собеседника;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создавать ус</w:t>
      </w:r>
      <w:r w:rsidRPr="00636DF8">
        <w:rPr>
          <w:rFonts w:ascii="Times New Roman" w:hAnsi="Times New Roman"/>
          <w:color w:val="000000"/>
          <w:sz w:val="28"/>
          <w:lang w:val="ru-RU"/>
        </w:rPr>
        <w:t>тные связные монологические высказывания (описание, рассуждение; повествование/сообщение) с вербальными и (или) зрительными опорами в рамках тематического содержания речи для 4 класса (объём монологического высказывания – не менее 4–5 фраз);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создавать устн</w:t>
      </w:r>
      <w:r w:rsidRPr="00636DF8">
        <w:rPr>
          <w:rFonts w:ascii="Times New Roman" w:hAnsi="Times New Roman"/>
          <w:color w:val="000000"/>
          <w:sz w:val="28"/>
          <w:lang w:val="ru-RU"/>
        </w:rPr>
        <w:t>ые связные монологические высказывания по образцу; выражать своё отношение к предмету речи;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передавать основное содержание прочитанного текста с вербальными и (или) зрительными опорами в объёме не менее 4–5 фраз.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представлять результаты выполненной проектн</w:t>
      </w:r>
      <w:r w:rsidRPr="00636DF8">
        <w:rPr>
          <w:rFonts w:ascii="Times New Roman" w:hAnsi="Times New Roman"/>
          <w:color w:val="000000"/>
          <w:sz w:val="28"/>
          <w:lang w:val="ru-RU"/>
        </w:rPr>
        <w:t>ой работы, в том числе подбирая иллюстративный материал (рисунки, фото) к тексту выступления, в объёме не менее 4–5 фраз.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речь учителя и других обучающихся, вербально/невербально реагировать на услышанное;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воспр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</w:t>
      </w:r>
      <w:r w:rsidRPr="00636DF8">
        <w:rPr>
          <w:rFonts w:ascii="Times New Roman" w:hAnsi="Times New Roman"/>
          <w:color w:val="000000"/>
          <w:sz w:val="28"/>
          <w:lang w:val="ru-RU"/>
        </w:rPr>
        <w:t>пониманием запрашиваемой информации фактического характера со зрительной опорой и с использованием языковой, в том числе контекстуальной, догадки (время звучания текста/текстов для аудирования – до 1 минуты).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читать вслух учебные тексты о</w:t>
      </w:r>
      <w:r w:rsidRPr="00636DF8">
        <w:rPr>
          <w:rFonts w:ascii="Times New Roman" w:hAnsi="Times New Roman"/>
          <w:color w:val="000000"/>
          <w:sz w:val="28"/>
          <w:lang w:val="ru-RU"/>
        </w:rPr>
        <w:t>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lastRenderedPageBreak/>
        <w:t>читать про себя тексты, содержащие отдельные незнакомые слова, с различной глубиной проникновения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контекстуальной, догадки (объём текста</w:t>
      </w:r>
      <w:r w:rsidRPr="00636DF8">
        <w:rPr>
          <w:rFonts w:ascii="Times New Roman" w:hAnsi="Times New Roman"/>
          <w:color w:val="000000"/>
          <w:sz w:val="28"/>
          <w:lang w:val="ru-RU"/>
        </w:rPr>
        <w:t>/текстов для чтения – до 160 слов;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на основе заголовка;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читать про себя несплошные тексты (таблицы, диаграммы и другое) и понимать представленную в них информацию.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заполнять анкеты и формуляры с указанием личной инф</w:t>
      </w:r>
      <w:r w:rsidRPr="00636DF8">
        <w:rPr>
          <w:rFonts w:ascii="Times New Roman" w:hAnsi="Times New Roman"/>
          <w:color w:val="000000"/>
          <w:sz w:val="28"/>
          <w:lang w:val="ru-RU"/>
        </w:rPr>
        <w:t>ормации: имя, фамилия, возраст, место жительства (страна проживания, город), любимые занятия и другое;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писать с опорой на образец поздравления с днем рождения, Новым годом, Рождеством с выражением пожеланий;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писать с опорой на образец электронное сообщение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личного характера (объём сообщения – до 50 слов).</w:t>
      </w:r>
    </w:p>
    <w:p w:rsidR="00245FDC" w:rsidRPr="00636DF8" w:rsidRDefault="00C42704">
      <w:pPr>
        <w:spacing w:after="0" w:line="264" w:lineRule="auto"/>
        <w:ind w:left="120"/>
        <w:jc w:val="both"/>
        <w:rPr>
          <w:lang w:val="ru-RU"/>
        </w:rPr>
      </w:pPr>
      <w:r w:rsidRPr="00636DF8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правилам чтения;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ритмико-интона</w:t>
      </w:r>
      <w:r w:rsidRPr="00636DF8">
        <w:rPr>
          <w:rFonts w:ascii="Times New Roman" w:hAnsi="Times New Roman"/>
          <w:color w:val="000000"/>
          <w:sz w:val="28"/>
          <w:lang w:val="ru-RU"/>
        </w:rPr>
        <w:t>ционных особенностей.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(точка, вопросительный и восклицательный знаки в конце предложения, апостроф, запятая при перечислении).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Лексическая сторона 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речи: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единиц, освоенных в предшествующие годы обучения;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распознавать и образовывать родственные слова с исп</w:t>
      </w:r>
      <w:r w:rsidRPr="00636DF8">
        <w:rPr>
          <w:rFonts w:ascii="Times New Roman" w:hAnsi="Times New Roman"/>
          <w:color w:val="000000"/>
          <w:sz w:val="28"/>
          <w:lang w:val="ru-RU"/>
        </w:rPr>
        <w:t>ользованием основных способов словообразования: аффиксации (суффиксы -</w:t>
      </w:r>
      <w:r>
        <w:rPr>
          <w:rFonts w:ascii="Times New Roman" w:hAnsi="Times New Roman"/>
          <w:i/>
          <w:color w:val="000000"/>
          <w:sz w:val="28"/>
        </w:rPr>
        <w:t>er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/-</w:t>
      </w:r>
      <w:r>
        <w:rPr>
          <w:rFonts w:ascii="Times New Roman" w:hAnsi="Times New Roman"/>
          <w:i/>
          <w:color w:val="000000"/>
          <w:sz w:val="28"/>
        </w:rPr>
        <w:t>or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ist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i/>
          <w:color w:val="000000"/>
          <w:sz w:val="28"/>
        </w:rPr>
        <w:t>teacher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actor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artist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, словосложения 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blackboard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, конверсии 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636DF8">
        <w:rPr>
          <w:rFonts w:ascii="Times New Roman" w:hAnsi="Times New Roman"/>
          <w:color w:val="000000"/>
          <w:sz w:val="28"/>
          <w:lang w:val="ru-RU"/>
        </w:rPr>
        <w:t>.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</w:t>
      </w:r>
      <w:r>
        <w:rPr>
          <w:rFonts w:ascii="Times New Roman" w:hAnsi="Times New Roman"/>
          <w:color w:val="000000"/>
          <w:sz w:val="28"/>
        </w:rPr>
        <w:t>Presen</w:t>
      </w:r>
      <w:r>
        <w:rPr>
          <w:rFonts w:ascii="Times New Roman" w:hAnsi="Times New Roman"/>
          <w:color w:val="000000"/>
          <w:sz w:val="28"/>
        </w:rPr>
        <w:t>t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отрицательных), вопросительных (общий и специальный вопрос) предложениях;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 употреблять в устной и письменной речи конструкцию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going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Future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для выражения будущего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действия;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модальные глаголы долженствования </w:t>
      </w:r>
      <w:r>
        <w:rPr>
          <w:rFonts w:ascii="Times New Roman" w:hAnsi="Times New Roman"/>
          <w:i/>
          <w:color w:val="000000"/>
          <w:sz w:val="28"/>
        </w:rPr>
        <w:t>must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636DF8">
        <w:rPr>
          <w:rFonts w:ascii="Times New Roman" w:hAnsi="Times New Roman"/>
          <w:color w:val="000000"/>
          <w:sz w:val="28"/>
          <w:lang w:val="ru-RU"/>
        </w:rPr>
        <w:t>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отрицательное местоимение </w:t>
      </w:r>
      <w:r>
        <w:rPr>
          <w:rFonts w:ascii="Times New Roman" w:hAnsi="Times New Roman"/>
          <w:i/>
          <w:color w:val="000000"/>
          <w:sz w:val="28"/>
        </w:rPr>
        <w:t>no</w:t>
      </w:r>
      <w:r w:rsidRPr="00636DF8">
        <w:rPr>
          <w:rFonts w:ascii="Times New Roman" w:hAnsi="Times New Roman"/>
          <w:color w:val="000000"/>
          <w:sz w:val="28"/>
          <w:lang w:val="ru-RU"/>
        </w:rPr>
        <w:t>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сте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пени сравнения прилагательных (формы, образованные по правилу и исключения: </w:t>
      </w:r>
      <w:r>
        <w:rPr>
          <w:rFonts w:ascii="Times New Roman" w:hAnsi="Times New Roman"/>
          <w:i/>
          <w:color w:val="000000"/>
          <w:sz w:val="28"/>
        </w:rPr>
        <w:t>good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better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best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bad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worse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worst</w:t>
      </w:r>
      <w:r w:rsidRPr="00636DF8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636DF8">
        <w:rPr>
          <w:rFonts w:ascii="Times New Roman" w:hAnsi="Times New Roman"/>
          <w:color w:val="000000"/>
          <w:sz w:val="28"/>
          <w:lang w:val="ru-RU"/>
        </w:rPr>
        <w:t>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наречия времени;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обозначение даты и года;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обозначение времени.</w:t>
      </w:r>
    </w:p>
    <w:p w:rsidR="00245FDC" w:rsidRPr="00636DF8" w:rsidRDefault="00C42704">
      <w:pPr>
        <w:spacing w:after="0" w:line="264" w:lineRule="auto"/>
        <w:ind w:left="120"/>
        <w:jc w:val="both"/>
        <w:rPr>
          <w:lang w:val="ru-RU"/>
        </w:rPr>
      </w:pPr>
      <w:r w:rsidRPr="00636DF8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умения: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владеть социокультурными элементами речевого поведенческого этикета, принятыми в англоязычной среде, в некоторых ситуациях</w:t>
      </w:r>
      <w:r w:rsidRPr="00636DF8">
        <w:rPr>
          <w:rFonts w:ascii="Times New Roman" w:hAnsi="Times New Roman"/>
          <w:color w:val="000000"/>
          <w:sz w:val="28"/>
          <w:lang w:val="ru-RU"/>
        </w:rPr>
        <w:t xml:space="preserve"> общения (приветствие, прощание, знакомство, выражение благодарности, извинение, поздравление с днём рождения, Новым годом, Рождеством);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знать названия родной страны и страны/стран изучаемого языка;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знать некоторых литературных персонажей;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 xml:space="preserve">знать небольшие </w:t>
      </w:r>
      <w:r w:rsidRPr="00636DF8">
        <w:rPr>
          <w:rFonts w:ascii="Times New Roman" w:hAnsi="Times New Roman"/>
          <w:color w:val="000000"/>
          <w:sz w:val="28"/>
          <w:lang w:val="ru-RU"/>
        </w:rPr>
        <w:t>произведения детского фольклора (рифмовки, песни);</w:t>
      </w:r>
    </w:p>
    <w:p w:rsidR="00245FDC" w:rsidRPr="00636DF8" w:rsidRDefault="00C42704">
      <w:pPr>
        <w:spacing w:after="0" w:line="264" w:lineRule="auto"/>
        <w:ind w:firstLine="600"/>
        <w:jc w:val="both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кратко представлять свою страну на иностранном языке в рамках изучаемой тематики.</w:t>
      </w:r>
    </w:p>
    <w:p w:rsidR="00245FDC" w:rsidRPr="00636DF8" w:rsidRDefault="00245FDC">
      <w:pPr>
        <w:rPr>
          <w:lang w:val="ru-RU"/>
        </w:rPr>
        <w:sectPr w:rsidR="00245FDC" w:rsidRPr="00636DF8">
          <w:pgSz w:w="11906" w:h="16383"/>
          <w:pgMar w:top="1134" w:right="850" w:bottom="1134" w:left="1701" w:header="720" w:footer="720" w:gutter="0"/>
          <w:cols w:space="720"/>
        </w:sectPr>
      </w:pPr>
      <w:bookmarkStart w:id="14" w:name="block-18199598"/>
    </w:p>
    <w:p w:rsidR="00245FDC" w:rsidRDefault="00C42704">
      <w:pPr>
        <w:spacing w:after="0"/>
        <w:ind w:left="120"/>
      </w:pPr>
      <w:bookmarkStart w:id="15" w:name="block-18199595"/>
      <w:bookmarkEnd w:id="14"/>
      <w:r w:rsidRPr="00636DF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45FDC" w:rsidRDefault="00C427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3"/>
        <w:gridCol w:w="4850"/>
        <w:gridCol w:w="1402"/>
        <w:gridCol w:w="1843"/>
        <w:gridCol w:w="1912"/>
        <w:gridCol w:w="2839"/>
      </w:tblGrid>
      <w:tr w:rsidR="00245FDC">
        <w:trPr>
          <w:trHeight w:val="144"/>
          <w:tblCellSpacing w:w="0" w:type="dxa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45FDC" w:rsidRDefault="00245FDC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45FDC" w:rsidRDefault="00245F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ифровые) образовательные ресурсы </w:t>
            </w:r>
          </w:p>
          <w:p w:rsidR="00245FDC" w:rsidRDefault="00245FDC">
            <w:pPr>
              <w:spacing w:after="0"/>
              <w:ind w:left="135"/>
            </w:pPr>
          </w:p>
        </w:tc>
      </w:tr>
      <w:tr w:rsidR="00245FDC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5FDC" w:rsidRDefault="00245F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5FDC" w:rsidRDefault="00245FDC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45FDC" w:rsidRDefault="00245FDC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45FDC" w:rsidRDefault="00245FDC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45FDC" w:rsidRDefault="00245F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5FDC" w:rsidRDefault="00245FDC"/>
        </w:tc>
      </w:tr>
      <w:tr w:rsidR="00245FDC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(распорядок дня)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45FD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5FDC" w:rsidRDefault="00245FDC"/>
        </w:tc>
      </w:tr>
      <w:tr w:rsidR="00245FDC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Мир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моих увлечений</w:t>
            </w:r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игрушка, игра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45FD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5FDC" w:rsidRDefault="00245FDC"/>
        </w:tc>
      </w:tr>
      <w:tr w:rsidR="00245FDC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комната (квартира, дом)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малая родина (город, </w:t>
            </w: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>село)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 (месяцы)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45FD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5FDC" w:rsidRDefault="00245FDC"/>
        </w:tc>
      </w:tr>
      <w:tr w:rsidR="00245FDC" w:rsidRPr="00636DF8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6D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Родная страна и страны изучаемого языка</w:t>
            </w:r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и страна/страны изучаемого языка. </w:t>
            </w: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Их столицы, достопримечательности и </w:t>
            </w: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>интересные факты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детского фольклора и литературные персонажи детских книг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245FD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5FDC" w:rsidRDefault="00245FDC"/>
        </w:tc>
      </w:tr>
      <w:tr w:rsidR="00245FD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45FDC" w:rsidRDefault="00245FDC"/>
        </w:tc>
      </w:tr>
    </w:tbl>
    <w:p w:rsidR="00245FDC" w:rsidRDefault="00245FDC">
      <w:pPr>
        <w:sectPr w:rsidR="00245F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45FDC" w:rsidRDefault="00C42704">
      <w:pPr>
        <w:spacing w:after="0"/>
        <w:ind w:left="120"/>
      </w:pPr>
      <w:bookmarkStart w:id="16" w:name="block-18199596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45FDC" w:rsidRDefault="00C427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1"/>
        <w:gridCol w:w="4209"/>
        <w:gridCol w:w="1099"/>
        <w:gridCol w:w="1843"/>
        <w:gridCol w:w="1912"/>
        <w:gridCol w:w="1349"/>
        <w:gridCol w:w="2839"/>
      </w:tblGrid>
      <w:tr w:rsidR="00245FDC">
        <w:trPr>
          <w:trHeight w:val="144"/>
          <w:tblCellSpacing w:w="0" w:type="dxa"/>
        </w:trPr>
        <w:tc>
          <w:tcPr>
            <w:tcW w:w="3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45FDC" w:rsidRDefault="00245FDC">
            <w:pPr>
              <w:spacing w:after="0"/>
              <w:ind w:left="135"/>
            </w:pPr>
          </w:p>
        </w:tc>
        <w:tc>
          <w:tcPr>
            <w:tcW w:w="40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45FDC" w:rsidRDefault="00245F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45FDC" w:rsidRDefault="00245FDC">
            <w:pPr>
              <w:spacing w:after="0"/>
              <w:ind w:left="135"/>
            </w:pPr>
          </w:p>
        </w:tc>
        <w:tc>
          <w:tcPr>
            <w:tcW w:w="18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45FDC" w:rsidRDefault="00245FDC">
            <w:pPr>
              <w:spacing w:after="0"/>
              <w:ind w:left="135"/>
            </w:pPr>
          </w:p>
        </w:tc>
      </w:tr>
      <w:tr w:rsidR="00245FDC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5FDC" w:rsidRDefault="00245F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5FDC" w:rsidRDefault="00245FDC"/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45FDC" w:rsidRDefault="00245FDC">
            <w:pPr>
              <w:spacing w:after="0"/>
              <w:ind w:left="135"/>
            </w:pP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45FDC" w:rsidRDefault="00245FDC">
            <w:pPr>
              <w:spacing w:after="0"/>
              <w:ind w:left="135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45FDC" w:rsidRDefault="00245F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5FDC" w:rsidRDefault="00245F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5FDC" w:rsidRDefault="00245FDC"/>
        </w:tc>
      </w:tr>
      <w:tr w:rsidR="00245FDC" w:rsidRPr="00636DF8">
        <w:trPr>
          <w:trHeight w:val="688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</w:pP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Приветствие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  <w:bookmarkStart w:id="17" w:name="_GoBack"/>
            <w:bookmarkEnd w:id="17"/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445692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Рассказ о школьном друге.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45FDC">
        <w:trPr>
          <w:trHeight w:val="144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Предложения с глаголом-связкой.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</w:pPr>
          </w:p>
        </w:tc>
      </w:tr>
      <w:tr w:rsidR="00245FDC">
        <w:trPr>
          <w:trHeight w:val="144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Продукты.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</w:pPr>
          </w:p>
        </w:tc>
      </w:tr>
      <w:tr w:rsidR="00245FDC">
        <w:trPr>
          <w:trHeight w:val="144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Угощаем</w:t>
            </w: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друзей</w:t>
            </w: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.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</w:pPr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36DF8">
              <w:rPr>
                <w:rFonts w:ascii="Times New Roman" w:eastAsia="Calibri" w:hAnsi="Times New Roman"/>
                <w:color w:val="262626"/>
                <w:sz w:val="24"/>
                <w:szCs w:val="24"/>
                <w:lang w:val="ru-RU"/>
              </w:rPr>
              <w:t xml:space="preserve">Рассказ о себе и своём </w:t>
            </w:r>
            <w:r w:rsidRPr="00636DF8">
              <w:rPr>
                <w:rFonts w:ascii="Times New Roman" w:eastAsia="Calibri" w:hAnsi="Times New Roman"/>
                <w:color w:val="262626"/>
                <w:sz w:val="24"/>
                <w:szCs w:val="24"/>
                <w:lang w:val="ru-RU"/>
              </w:rPr>
              <w:t>друге.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 xml:space="preserve">Овощи и фрукты. 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36DF8">
              <w:rPr>
                <w:rFonts w:ascii="Times New Roman" w:eastAsia="Calibri" w:hAnsi="Times New Roman"/>
                <w:color w:val="262626"/>
                <w:sz w:val="24"/>
                <w:szCs w:val="24"/>
                <w:lang w:val="ru-RU"/>
              </w:rPr>
              <w:t xml:space="preserve">Общий вопрос в </w:t>
            </w: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Present</w:t>
            </w:r>
            <w:r w:rsidRPr="00636DF8">
              <w:rPr>
                <w:rFonts w:ascii="Times New Roman" w:eastAsia="Calibri" w:hAnsi="Times New Roman"/>
                <w:color w:val="26262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Simple</w:t>
            </w:r>
            <w:r w:rsidRPr="00636DF8">
              <w:rPr>
                <w:rFonts w:ascii="Times New Roman" w:eastAsia="Calibri" w:hAnsi="Times New Roman"/>
                <w:color w:val="262626"/>
                <w:sz w:val="24"/>
                <w:szCs w:val="24"/>
                <w:lang w:val="ru-RU"/>
              </w:rPr>
              <w:t xml:space="preserve"> в 3 лице ед.ч. 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36DF8">
              <w:rPr>
                <w:rFonts w:ascii="Times New Roman" w:eastAsia="Calibri" w:hAnsi="Times New Roman"/>
                <w:color w:val="262626"/>
                <w:sz w:val="24"/>
                <w:szCs w:val="24"/>
                <w:lang w:val="ru-RU"/>
              </w:rPr>
              <w:t xml:space="preserve">Местоимение </w:t>
            </w:r>
            <w:r>
              <w:rPr>
                <w:rFonts w:ascii="Times New Roman" w:eastAsia="Calibri" w:hAnsi="Times New Roman"/>
                <w:i/>
                <w:color w:val="262626"/>
                <w:sz w:val="24"/>
                <w:szCs w:val="24"/>
              </w:rPr>
              <w:t>some</w:t>
            </w:r>
            <w:r w:rsidRPr="00636DF8">
              <w:rPr>
                <w:rFonts w:ascii="Times New Roman" w:eastAsia="Calibri" w:hAnsi="Times New Roman"/>
                <w:color w:val="262626"/>
                <w:sz w:val="24"/>
                <w:szCs w:val="24"/>
                <w:lang w:val="ru-RU"/>
              </w:rPr>
              <w:t xml:space="preserve"> перед неисчисляемыми существительными.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446416</w:t>
              </w:r>
            </w:hyperlink>
          </w:p>
        </w:tc>
      </w:tr>
      <w:tr w:rsidR="00245FDC">
        <w:trPr>
          <w:trHeight w:val="144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Угощаем друзей.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</w:pPr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36DF8">
              <w:rPr>
                <w:rFonts w:ascii="Times New Roman" w:eastAsia="Calibri" w:hAnsi="Times New Roman"/>
                <w:color w:val="262626"/>
                <w:sz w:val="24"/>
                <w:szCs w:val="24"/>
                <w:lang w:val="ru-RU"/>
              </w:rPr>
              <w:t xml:space="preserve">Вопросительные предложения в </w:t>
            </w: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Pr</w:t>
            </w:r>
            <w:r w:rsidRPr="00636DF8">
              <w:rPr>
                <w:rFonts w:ascii="Times New Roman" w:eastAsia="Calibri" w:hAnsi="Times New Roman"/>
                <w:color w:val="26262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Simple</w:t>
            </w:r>
            <w:r w:rsidRPr="00636DF8">
              <w:rPr>
                <w:rFonts w:ascii="Times New Roman" w:eastAsia="Calibri" w:hAnsi="Times New Roman"/>
                <w:color w:val="262626"/>
                <w:sz w:val="24"/>
                <w:szCs w:val="24"/>
                <w:lang w:val="ru-RU"/>
              </w:rPr>
              <w:t>.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446272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 xml:space="preserve">Чтение буквосочетания </w:t>
            </w:r>
            <w:r>
              <w:rPr>
                <w:rFonts w:ascii="Times New Roman" w:eastAsia="Calibri" w:hAnsi="Times New Roman"/>
                <w:i/>
                <w:color w:val="262626"/>
                <w:sz w:val="24"/>
                <w:szCs w:val="24"/>
              </w:rPr>
              <w:t>th</w:t>
            </w:r>
            <w:r>
              <w:rPr>
                <w:rFonts w:ascii="Times New Roman" w:eastAsia="Calibri" w:hAnsi="Times New Roman"/>
                <w:i/>
                <w:color w:val="262626"/>
                <w:sz w:val="24"/>
                <w:szCs w:val="24"/>
              </w:rPr>
              <w:t>.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Дни недели.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Составление рассказа по плану.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447942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36DF8">
              <w:rPr>
                <w:rFonts w:ascii="Times New Roman" w:eastAsia="Calibri" w:hAnsi="Times New Roman"/>
                <w:color w:val="262626"/>
                <w:sz w:val="24"/>
                <w:szCs w:val="24"/>
                <w:lang w:val="ru-RU"/>
              </w:rPr>
              <w:t xml:space="preserve">Общие и специальные вопросы в </w:t>
            </w: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Present</w:t>
            </w:r>
            <w:r w:rsidRPr="00636DF8">
              <w:rPr>
                <w:rFonts w:ascii="Times New Roman" w:eastAsia="Calibri" w:hAnsi="Times New Roman"/>
                <w:color w:val="26262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Simple</w:t>
            </w:r>
            <w:r w:rsidRPr="00636DF8">
              <w:rPr>
                <w:rFonts w:ascii="Times New Roman" w:eastAsia="Calibri" w:hAnsi="Times New Roman"/>
                <w:color w:val="262626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447942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 w:line="240" w:lineRule="auto"/>
              <w:rPr>
                <w:sz w:val="24"/>
                <w:szCs w:val="24"/>
              </w:rPr>
            </w:pPr>
            <w:r w:rsidRPr="00636DF8">
              <w:rPr>
                <w:rFonts w:ascii="Times New Roman" w:eastAsia="Calibri" w:hAnsi="Times New Roman"/>
                <w:color w:val="262626"/>
                <w:sz w:val="24"/>
                <w:szCs w:val="24"/>
                <w:lang w:val="ru-RU"/>
              </w:rPr>
              <w:t xml:space="preserve">Контрольная работа по теме «Еда. </w:t>
            </w: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Продукты.»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Анализ контрольных работ.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Лицо</w:t>
            </w: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человека</w:t>
            </w: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.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 xml:space="preserve">Завтрак. 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448202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36DF8">
              <w:rPr>
                <w:rFonts w:ascii="Times New Roman" w:eastAsia="Calibri" w:hAnsi="Times New Roman"/>
                <w:color w:val="262626"/>
                <w:sz w:val="24"/>
                <w:szCs w:val="24"/>
                <w:lang w:val="ru-RU"/>
              </w:rPr>
              <w:t xml:space="preserve">Диалог с употреблением специального вопроса. 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36DF8">
              <w:rPr>
                <w:rFonts w:ascii="Times New Roman" w:eastAsia="Calibri" w:hAnsi="Times New Roman"/>
                <w:color w:val="262626"/>
                <w:sz w:val="24"/>
                <w:szCs w:val="24"/>
                <w:lang w:val="ru-RU"/>
              </w:rPr>
              <w:t xml:space="preserve">Знакомство с модальным глаголом </w:t>
            </w:r>
            <w:r>
              <w:rPr>
                <w:rFonts w:ascii="Times New Roman" w:eastAsia="Calibri" w:hAnsi="Times New Roman"/>
                <w:i/>
                <w:color w:val="262626"/>
                <w:sz w:val="24"/>
                <w:szCs w:val="24"/>
              </w:rPr>
              <w:t>must</w:t>
            </w:r>
            <w:r w:rsidRPr="00636DF8">
              <w:rPr>
                <w:rFonts w:ascii="Times New Roman" w:eastAsia="Calibri" w:hAnsi="Times New Roman"/>
                <w:i/>
                <w:color w:val="262626"/>
                <w:sz w:val="24"/>
                <w:szCs w:val="24"/>
                <w:lang w:val="ru-RU"/>
              </w:rPr>
              <w:t>.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448996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Слова</w:t>
            </w: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в</w:t>
            </w: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значении</w:t>
            </w: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 xml:space="preserve"> "</w:t>
            </w: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много</w:t>
            </w: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".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Числительные 11-20.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245FDC">
        <w:trPr>
          <w:trHeight w:val="144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36DF8">
              <w:rPr>
                <w:rFonts w:ascii="Times New Roman" w:eastAsia="Calibri" w:hAnsi="Times New Roman"/>
                <w:color w:val="262626"/>
                <w:sz w:val="24"/>
                <w:szCs w:val="24"/>
                <w:lang w:val="ru-RU"/>
              </w:rPr>
              <w:t xml:space="preserve">Знакомство с модальным глаголом </w:t>
            </w:r>
            <w:r>
              <w:rPr>
                <w:rFonts w:ascii="Times New Roman" w:eastAsia="Calibri" w:hAnsi="Times New Roman"/>
                <w:i/>
                <w:color w:val="262626"/>
                <w:sz w:val="24"/>
                <w:szCs w:val="24"/>
              </w:rPr>
              <w:t>may</w:t>
            </w:r>
            <w:r w:rsidRPr="00636DF8">
              <w:rPr>
                <w:rFonts w:ascii="Times New Roman" w:eastAsia="Calibri" w:hAnsi="Times New Roman"/>
                <w:i/>
                <w:color w:val="262626"/>
                <w:sz w:val="24"/>
                <w:szCs w:val="24"/>
                <w:lang w:val="ru-RU"/>
              </w:rPr>
              <w:t>.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</w:pPr>
          </w:p>
        </w:tc>
      </w:tr>
      <w:tr w:rsidR="00245FDC">
        <w:trPr>
          <w:trHeight w:val="144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36DF8">
              <w:rPr>
                <w:rFonts w:ascii="Times New Roman" w:eastAsia="Calibri" w:hAnsi="Times New Roman"/>
                <w:color w:val="262626"/>
                <w:sz w:val="24"/>
                <w:szCs w:val="24"/>
                <w:lang w:val="ru-RU"/>
              </w:rPr>
              <w:t xml:space="preserve">Моё любимое занятие в </w:t>
            </w:r>
            <w:r w:rsidRPr="00636DF8">
              <w:rPr>
                <w:rFonts w:ascii="Times New Roman" w:eastAsia="Calibri" w:hAnsi="Times New Roman"/>
                <w:color w:val="262626"/>
                <w:sz w:val="24"/>
                <w:szCs w:val="24"/>
                <w:lang w:val="ru-RU"/>
              </w:rPr>
              <w:t>воскресенье.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</w:pPr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 w:line="240" w:lineRule="auto"/>
              <w:rPr>
                <w:rFonts w:ascii="Times New Roman" w:eastAsia="Calibri" w:hAnsi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Числительные</w:t>
            </w: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 xml:space="preserve"> 20-100</w:t>
            </w: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.</w:t>
            </w:r>
          </w:p>
          <w:p w:rsidR="00245FDC" w:rsidRDefault="00245FD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Подарки</w:t>
            </w: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 xml:space="preserve">  </w:t>
            </w: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к</w:t>
            </w: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рождеству</w:t>
            </w: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.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45FDC">
        <w:trPr>
          <w:trHeight w:val="144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Рождество.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</w:pPr>
          </w:p>
        </w:tc>
      </w:tr>
      <w:tr w:rsidR="00245FDC">
        <w:trPr>
          <w:trHeight w:val="144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36DF8">
              <w:rPr>
                <w:rFonts w:ascii="Times New Roman" w:eastAsia="Calibri" w:hAnsi="Times New Roman"/>
                <w:color w:val="262626"/>
                <w:sz w:val="24"/>
                <w:szCs w:val="24"/>
                <w:lang w:val="ru-RU"/>
              </w:rPr>
              <w:t>Контрольная работа по теме "Моя семья и друзья".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</w:pPr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Анализ контрольных работ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36DF8">
              <w:rPr>
                <w:rFonts w:ascii="Times New Roman" w:eastAsia="Calibri" w:hAnsi="Times New Roman"/>
                <w:color w:val="262626"/>
                <w:sz w:val="24"/>
                <w:szCs w:val="24"/>
                <w:lang w:val="ru-RU"/>
              </w:rPr>
              <w:t>Работа над проектом "Новогодний подарок"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45FDC">
        <w:trPr>
          <w:trHeight w:val="144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Знакомство с Тайни.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</w:pPr>
          </w:p>
        </w:tc>
      </w:tr>
      <w:tr w:rsidR="00245FDC">
        <w:trPr>
          <w:trHeight w:val="144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Мир моих увлечений.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</w:pPr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Времена года.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36DF8">
              <w:rPr>
                <w:rFonts w:ascii="Times New Roman" w:eastAsia="Calibri" w:hAnsi="Times New Roman"/>
                <w:color w:val="262626"/>
                <w:sz w:val="24"/>
                <w:szCs w:val="24"/>
                <w:lang w:val="ru-RU"/>
              </w:rPr>
              <w:t>Занятия в различные времена года.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Названия</w:t>
            </w: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месяцев</w:t>
            </w: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.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Знакомство с порядковыми числительными.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449666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Мой день рождения.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449666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Подарки</w:t>
            </w: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.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449800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Мои увлечения.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Почта</w:t>
            </w: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.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45FDC">
        <w:trPr>
          <w:trHeight w:val="144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Учимся писать письма.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</w:pPr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 w:line="240" w:lineRule="auto"/>
              <w:rPr>
                <w:rFonts w:ascii="Times New Roman" w:eastAsia="Calibri" w:hAnsi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Учимся писать адрес.</w:t>
            </w:r>
          </w:p>
          <w:p w:rsidR="00245FDC" w:rsidRDefault="00245FD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Притяжательный падеж существительных.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Расскажи о себе.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 xml:space="preserve">Чтение писем.                                                   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Вопросительные</w:t>
            </w: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слова</w:t>
            </w: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.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Употребление вопросительных слов.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36DF8">
              <w:rPr>
                <w:rFonts w:ascii="Times New Roman" w:eastAsia="Calibri" w:hAnsi="Times New Roman"/>
                <w:color w:val="262626"/>
                <w:sz w:val="24"/>
                <w:szCs w:val="24"/>
                <w:lang w:val="ru-RU"/>
              </w:rPr>
              <w:t>Повторение темы "Мой новый друг".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36DF8">
              <w:rPr>
                <w:rFonts w:ascii="Times New Roman" w:eastAsia="Calibri" w:hAnsi="Times New Roman"/>
                <w:color w:val="262626"/>
                <w:sz w:val="24"/>
                <w:szCs w:val="24"/>
                <w:lang w:val="ru-RU"/>
              </w:rPr>
              <w:t>Проверочная работа по теме "Мой новый друг".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 xml:space="preserve">Работа над ошибками. 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Письменная речь.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Части лица и тела.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 xml:space="preserve">Описание героев </w:t>
            </w: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сказок.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Чтение</w:t>
            </w: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текста</w:t>
            </w: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 xml:space="preserve"> "Mum Tells about Tiny" 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Время.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Распорядок дня.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45FDC">
        <w:trPr>
          <w:trHeight w:val="144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Мой</w:t>
            </w: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день</w:t>
            </w: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.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</w:pPr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Употребление</w:t>
            </w: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глагола</w:t>
            </w: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i/>
                <w:color w:val="262626"/>
                <w:sz w:val="24"/>
                <w:szCs w:val="24"/>
              </w:rPr>
              <w:t>to have.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Режим дня.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36DF8">
              <w:rPr>
                <w:rFonts w:ascii="Times New Roman" w:eastAsia="Calibri" w:hAnsi="Times New Roman"/>
                <w:color w:val="262626"/>
                <w:sz w:val="24"/>
                <w:szCs w:val="24"/>
                <w:lang w:val="ru-RU"/>
              </w:rPr>
              <w:t>Мн. число существительных (слова-исключения)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Наши увлечения.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cab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Сказка</w:t>
            </w: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 xml:space="preserve"> "Ufo and His Friends".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36DF8">
              <w:rPr>
                <w:rFonts w:ascii="Times New Roman" w:eastAsia="Calibri" w:hAnsi="Times New Roman"/>
                <w:color w:val="262626"/>
                <w:sz w:val="24"/>
                <w:szCs w:val="24"/>
                <w:lang w:val="ru-RU"/>
              </w:rPr>
              <w:t>Повторение по теме "Мой день".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36DF8">
              <w:rPr>
                <w:rFonts w:ascii="Times New Roman" w:eastAsia="Calibri" w:hAnsi="Times New Roman"/>
                <w:color w:val="262626"/>
                <w:sz w:val="24"/>
                <w:szCs w:val="24"/>
                <w:lang w:val="ru-RU"/>
              </w:rPr>
              <w:t>Проверочная работа по теме "Мой день".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 xml:space="preserve">Работа над ошибками. 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636DF8">
              <w:rPr>
                <w:rFonts w:ascii="Times New Roman" w:eastAsia="Calibri" w:hAnsi="Times New Roman"/>
                <w:color w:val="262626"/>
                <w:sz w:val="24"/>
                <w:szCs w:val="24"/>
                <w:lang w:val="ru-RU"/>
              </w:rPr>
              <w:t>Работа над проектом "Мой любимый сказочный герой".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45FDC" w:rsidRPr="00636DF8">
        <w:trPr>
          <w:trHeight w:val="144"/>
          <w:tblCellSpacing w:w="0" w:type="dxa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262626"/>
                <w:sz w:val="24"/>
                <w:szCs w:val="24"/>
              </w:rPr>
              <w:t>Части лица и тела.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245FDC" w:rsidRDefault="00245F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6D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45FDC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5FDC" w:rsidRPr="00636DF8" w:rsidRDefault="00C42704">
            <w:pPr>
              <w:spacing w:after="0"/>
              <w:ind w:left="135"/>
              <w:rPr>
                <w:lang w:val="ru-RU"/>
              </w:rPr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 w:rsidRPr="00636D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245FDC" w:rsidRDefault="00C427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5FDC" w:rsidRDefault="00245FDC"/>
        </w:tc>
      </w:tr>
    </w:tbl>
    <w:p w:rsidR="00245FDC" w:rsidRDefault="00245FDC">
      <w:pPr>
        <w:sectPr w:rsidR="00245F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45FDC" w:rsidRPr="00636DF8" w:rsidRDefault="00C42704">
      <w:pPr>
        <w:spacing w:after="0"/>
        <w:ind w:left="120"/>
        <w:rPr>
          <w:lang w:val="ru-RU"/>
        </w:rPr>
      </w:pPr>
      <w:r w:rsidRPr="00636DF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End w:id="16"/>
      <w:r w:rsidRPr="00636DF8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245FDC" w:rsidRPr="00636DF8" w:rsidRDefault="00C42704">
      <w:pPr>
        <w:spacing w:after="0" w:line="480" w:lineRule="auto"/>
        <w:ind w:left="120"/>
        <w:rPr>
          <w:lang w:val="ru-RU"/>
        </w:rPr>
      </w:pPr>
      <w:r w:rsidRPr="00636DF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245FDC" w:rsidRPr="00636DF8" w:rsidRDefault="00C42704">
      <w:pPr>
        <w:spacing w:after="0" w:line="480" w:lineRule="auto"/>
        <w:ind w:left="120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​‌‌​</w:t>
      </w:r>
      <w:r w:rsidRPr="00636DF8">
        <w:rPr>
          <w:rFonts w:ascii="Times New Roman" w:hAnsi="Times New Roman"/>
          <w:color w:val="000000"/>
          <w:sz w:val="28"/>
          <w:lang w:val="ru-RU"/>
        </w:rPr>
        <w:t>Английский язык (в 2 частях), 3 класс/Б</w:t>
      </w:r>
      <w:r>
        <w:rPr>
          <w:rFonts w:ascii="Times New Roman" w:hAnsi="Times New Roman"/>
          <w:color w:val="000000"/>
          <w:sz w:val="28"/>
          <w:lang w:val="ru-RU"/>
        </w:rPr>
        <w:t>иболетова</w:t>
      </w:r>
      <w:r w:rsidRPr="00636DF8">
        <w:rPr>
          <w:rFonts w:ascii="Times New Roman" w:hAnsi="Times New Roman"/>
          <w:color w:val="000000"/>
          <w:sz w:val="28"/>
          <w:lang w:val="ru-RU"/>
        </w:rPr>
        <w:t>, Акционерное общество «Издательство «Просвещение»</w:t>
      </w:r>
    </w:p>
    <w:p w:rsidR="00245FDC" w:rsidRPr="00636DF8" w:rsidRDefault="00C42704">
      <w:pPr>
        <w:spacing w:after="0" w:line="480" w:lineRule="auto"/>
        <w:ind w:left="120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​</w:t>
      </w:r>
      <w:r w:rsidRPr="00636DF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45FDC" w:rsidRPr="00636DF8" w:rsidRDefault="00C42704">
      <w:pPr>
        <w:spacing w:after="0" w:line="480" w:lineRule="auto"/>
        <w:ind w:left="120"/>
        <w:rPr>
          <w:lang w:val="ru-RU"/>
        </w:rPr>
      </w:pPr>
      <w:r w:rsidRPr="00636DF8">
        <w:rPr>
          <w:rFonts w:ascii="Times New Roman" w:hAnsi="Times New Roman"/>
          <w:color w:val="000000"/>
          <w:sz w:val="28"/>
          <w:lang w:val="ru-RU"/>
        </w:rPr>
        <w:t>​‌‌​</w:t>
      </w:r>
      <w:r w:rsidRPr="00636DF8">
        <w:rPr>
          <w:rFonts w:ascii="Times New Roman" w:hAnsi="Times New Roman"/>
          <w:color w:val="000000"/>
          <w:sz w:val="28"/>
          <w:lang w:val="ru-RU"/>
        </w:rPr>
        <w:t>Книга для учителя; Алфавитные и тематические игры на уроках английского языка: 2-4 классы.</w:t>
      </w:r>
    </w:p>
    <w:p w:rsidR="00245FDC" w:rsidRPr="00636DF8" w:rsidRDefault="00245FDC">
      <w:pPr>
        <w:spacing w:after="0"/>
        <w:ind w:left="120"/>
        <w:rPr>
          <w:lang w:val="ru-RU"/>
        </w:rPr>
      </w:pPr>
    </w:p>
    <w:p w:rsidR="00245FDC" w:rsidRPr="00636DF8" w:rsidRDefault="00C42704">
      <w:pPr>
        <w:spacing w:after="0" w:line="480" w:lineRule="auto"/>
        <w:ind w:left="120"/>
        <w:rPr>
          <w:lang w:val="ru-RU"/>
        </w:rPr>
      </w:pPr>
      <w:r w:rsidRPr="00636DF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45FDC" w:rsidRPr="00636DF8" w:rsidRDefault="00C42704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  <w:sectPr w:rsidR="00245FDC" w:rsidRPr="00636DF8">
          <w:pgSz w:w="11906" w:h="16383"/>
          <w:pgMar w:top="1134" w:right="850" w:bottom="1134" w:left="1701" w:header="720" w:footer="720" w:gutter="0"/>
          <w:cols w:space="720"/>
        </w:sectPr>
      </w:pPr>
      <w:r w:rsidRPr="00636DF8">
        <w:rPr>
          <w:rFonts w:ascii="Times New Roman" w:hAnsi="Times New Roman"/>
          <w:color w:val="000000"/>
          <w:sz w:val="28"/>
          <w:lang w:val="ru-RU"/>
        </w:rPr>
        <w:t>​</w:t>
      </w:r>
      <w:r w:rsidRPr="00636DF8">
        <w:rPr>
          <w:rFonts w:ascii="Times New Roman" w:hAnsi="Times New Roman"/>
          <w:color w:val="333333"/>
          <w:sz w:val="28"/>
          <w:lang w:val="ru-RU"/>
        </w:rPr>
        <w:t>​‌‌</w:t>
      </w:r>
      <w:r w:rsidRPr="00636DF8">
        <w:rPr>
          <w:rFonts w:ascii="Times New Roman" w:hAnsi="Times New Roman"/>
          <w:color w:val="000000"/>
          <w:sz w:val="28"/>
          <w:lang w:val="ru-RU"/>
        </w:rPr>
        <w:t>​</w:t>
      </w:r>
      <w:bookmarkStart w:id="18" w:name="block-18199599"/>
      <w:r>
        <w:rPr>
          <w:rFonts w:ascii="Times New Roman" w:hAnsi="Times New Roman" w:cs="Times New Roman"/>
          <w:sz w:val="28"/>
          <w:szCs w:val="28"/>
        </w:rPr>
        <w:t>https</w:t>
      </w:r>
      <w:r w:rsidRPr="00636DF8">
        <w:rPr>
          <w:rFonts w:ascii="Times New Roman" w:hAnsi="Times New Roman" w:cs="Times New Roman"/>
          <w:sz w:val="28"/>
          <w:szCs w:val="28"/>
          <w:lang w:val="ru-RU"/>
        </w:rPr>
        <w:t>://</w:t>
      </w:r>
      <w:r>
        <w:rPr>
          <w:rFonts w:ascii="Times New Roman" w:hAnsi="Times New Roman" w:cs="Times New Roman"/>
          <w:sz w:val="28"/>
          <w:szCs w:val="28"/>
        </w:rPr>
        <w:t>resh</w:t>
      </w:r>
      <w:r w:rsidRPr="00636DF8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</w:rPr>
        <w:t>edu</w:t>
      </w:r>
      <w:r w:rsidRPr="00636DF8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</w:rPr>
        <w:t>ru</w:t>
      </w:r>
      <w:r w:rsidRPr="00636DF8">
        <w:rPr>
          <w:rFonts w:ascii="Times New Roman" w:hAnsi="Times New Roman" w:cs="Times New Roman"/>
          <w:sz w:val="28"/>
          <w:szCs w:val="28"/>
          <w:lang w:val="ru-RU"/>
        </w:rPr>
        <w:t>/</w:t>
      </w:r>
      <w:r>
        <w:rPr>
          <w:rFonts w:ascii="Times New Roman" w:hAnsi="Times New Roman" w:cs="Times New Roman"/>
          <w:sz w:val="28"/>
          <w:szCs w:val="28"/>
        </w:rPr>
        <w:t>subject</w:t>
      </w:r>
      <w:r w:rsidRPr="00636DF8">
        <w:rPr>
          <w:rFonts w:ascii="Times New Roman" w:hAnsi="Times New Roman" w:cs="Times New Roman"/>
          <w:sz w:val="28"/>
          <w:szCs w:val="28"/>
          <w:lang w:val="ru-RU"/>
        </w:rPr>
        <w:t xml:space="preserve">/11/3/ </w:t>
      </w:r>
      <w:r>
        <w:rPr>
          <w:rFonts w:ascii="Times New Roman" w:hAnsi="Times New Roman" w:cs="Times New Roman"/>
          <w:sz w:val="28"/>
          <w:szCs w:val="28"/>
        </w:rPr>
        <w:t>https</w:t>
      </w:r>
      <w:r w:rsidRPr="00636DF8">
        <w:rPr>
          <w:rFonts w:ascii="Times New Roman" w:hAnsi="Times New Roman" w:cs="Times New Roman"/>
          <w:sz w:val="28"/>
          <w:szCs w:val="28"/>
          <w:lang w:val="ru-RU"/>
        </w:rPr>
        <w:t>://</w:t>
      </w:r>
      <w:r>
        <w:rPr>
          <w:rFonts w:ascii="Times New Roman" w:hAnsi="Times New Roman" w:cs="Times New Roman"/>
          <w:sz w:val="28"/>
          <w:szCs w:val="28"/>
        </w:rPr>
        <w:t>learningapps</w:t>
      </w:r>
      <w:r w:rsidRPr="00636DF8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</w:rPr>
        <w:t>org</w:t>
      </w:r>
      <w:r w:rsidRPr="00636DF8">
        <w:rPr>
          <w:rFonts w:ascii="Times New Roman" w:hAnsi="Times New Roman" w:cs="Times New Roman"/>
          <w:sz w:val="28"/>
          <w:szCs w:val="28"/>
          <w:lang w:val="ru-RU"/>
        </w:rPr>
        <w:t>./</w:t>
      </w:r>
    </w:p>
    <w:bookmarkEnd w:id="18"/>
    <w:p w:rsidR="00245FDC" w:rsidRPr="00636DF8" w:rsidRDefault="00245FDC">
      <w:pPr>
        <w:rPr>
          <w:lang w:val="ru-RU"/>
        </w:rPr>
      </w:pPr>
    </w:p>
    <w:sectPr w:rsidR="00245FDC" w:rsidRPr="00636DF8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704" w:rsidRDefault="00C42704">
      <w:pPr>
        <w:spacing w:line="240" w:lineRule="auto"/>
      </w:pPr>
      <w:r>
        <w:separator/>
      </w:r>
    </w:p>
  </w:endnote>
  <w:endnote w:type="continuationSeparator" w:id="0">
    <w:p w:rsidR="00C42704" w:rsidRDefault="00C427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704" w:rsidRDefault="00C42704">
      <w:pPr>
        <w:spacing w:after="0"/>
      </w:pPr>
      <w:r>
        <w:separator/>
      </w:r>
    </w:p>
  </w:footnote>
  <w:footnote w:type="continuationSeparator" w:id="0">
    <w:p w:rsidR="00C42704" w:rsidRDefault="00C427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239341B"/>
    <w:multiLevelType w:val="singleLevel"/>
    <w:tmpl w:val="9239341B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1">
    <w:nsid w:val="B5E306ED"/>
    <w:multiLevelType w:val="singleLevel"/>
    <w:tmpl w:val="B5E306ED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2">
    <w:nsid w:val="BF205925"/>
    <w:multiLevelType w:val="singleLevel"/>
    <w:tmpl w:val="BF205925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3">
    <w:nsid w:val="C8879AEF"/>
    <w:multiLevelType w:val="singleLevel"/>
    <w:tmpl w:val="C8879AE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4">
    <w:nsid w:val="CF092B84"/>
    <w:multiLevelType w:val="singleLevel"/>
    <w:tmpl w:val="CF092B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5">
    <w:nsid w:val="F4B5D9F5"/>
    <w:multiLevelType w:val="singleLevel"/>
    <w:tmpl w:val="F4B5D9F5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6">
    <w:nsid w:val="0053208E"/>
    <w:multiLevelType w:val="singleLevel"/>
    <w:tmpl w:val="005320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7">
    <w:nsid w:val="0248C179"/>
    <w:multiLevelType w:val="singleLevel"/>
    <w:tmpl w:val="0248C179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8">
    <w:nsid w:val="03D62ECE"/>
    <w:multiLevelType w:val="singleLevel"/>
    <w:tmpl w:val="03D62EC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9">
    <w:nsid w:val="2470EC97"/>
    <w:multiLevelType w:val="singleLevel"/>
    <w:tmpl w:val="2470EC97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10">
    <w:nsid w:val="25B654F3"/>
    <w:multiLevelType w:val="singleLevel"/>
    <w:tmpl w:val="25B654F3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11">
    <w:nsid w:val="2A8F537B"/>
    <w:multiLevelType w:val="singleLevel"/>
    <w:tmpl w:val="2A8F537B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12">
    <w:nsid w:val="4D4DC07F"/>
    <w:multiLevelType w:val="singleLevel"/>
    <w:tmpl w:val="4D4DC07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13">
    <w:nsid w:val="59ADCABA"/>
    <w:multiLevelType w:val="singleLevel"/>
    <w:tmpl w:val="59ADCAB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14">
    <w:nsid w:val="5A241D34"/>
    <w:multiLevelType w:val="singleLevel"/>
    <w:tmpl w:val="5A241D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15">
    <w:nsid w:val="72183CF9"/>
    <w:multiLevelType w:val="singleLevel"/>
    <w:tmpl w:val="72183CF9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4"/>
  </w:num>
  <w:num w:numId="3">
    <w:abstractNumId w:val="13"/>
  </w:num>
  <w:num w:numId="4">
    <w:abstractNumId w:val="2"/>
  </w:num>
  <w:num w:numId="5">
    <w:abstractNumId w:val="1"/>
  </w:num>
  <w:num w:numId="6">
    <w:abstractNumId w:val="8"/>
  </w:num>
  <w:num w:numId="7">
    <w:abstractNumId w:val="10"/>
  </w:num>
  <w:num w:numId="8">
    <w:abstractNumId w:val="15"/>
  </w:num>
  <w:num w:numId="9">
    <w:abstractNumId w:val="7"/>
  </w:num>
  <w:num w:numId="10">
    <w:abstractNumId w:val="0"/>
  </w:num>
  <w:num w:numId="11">
    <w:abstractNumId w:val="11"/>
  </w:num>
  <w:num w:numId="12">
    <w:abstractNumId w:val="14"/>
  </w:num>
  <w:num w:numId="13">
    <w:abstractNumId w:val="3"/>
  </w:num>
  <w:num w:numId="14">
    <w:abstractNumId w:val="12"/>
  </w:num>
  <w:num w:numId="15">
    <w:abstractNumId w:val="5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FDC"/>
    <w:rsid w:val="00245FDC"/>
    <w:rsid w:val="00636DF8"/>
    <w:rsid w:val="00C42704"/>
    <w:rsid w:val="17BA0EBC"/>
    <w:rsid w:val="6371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Normal Indent" w:semiHidden="0"/>
    <w:lsdException w:name="head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d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Верхний колонтитул Знак"/>
    <w:basedOn w:val="a0"/>
    <w:link w:val="a7"/>
    <w:uiPriority w:val="99"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c">
    <w:name w:val="Подзаголовок Знак"/>
    <w:basedOn w:val="a0"/>
    <w:link w:val="ab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Название Знак"/>
    <w:basedOn w:val="a0"/>
    <w:link w:val="a9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Normal Indent" w:semiHidden="0"/>
    <w:lsdException w:name="head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d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Верхний колонтитул Знак"/>
    <w:basedOn w:val="a0"/>
    <w:link w:val="a7"/>
    <w:uiPriority w:val="99"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c">
    <w:name w:val="Подзаголовок Знак"/>
    <w:basedOn w:val="a0"/>
    <w:link w:val="ab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Название Знак"/>
    <w:basedOn w:val="a0"/>
    <w:link w:val="a9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518" TargetMode="External"/><Relationship Id="rId18" Type="http://schemas.openxmlformats.org/officeDocument/2006/relationships/hyperlink" Target="https://m.edsoo.ru/7f411518" TargetMode="External"/><Relationship Id="rId26" Type="http://schemas.openxmlformats.org/officeDocument/2006/relationships/hyperlink" Target="https://m.edsoo.ru/7f411518" TargetMode="External"/><Relationship Id="rId39" Type="http://schemas.openxmlformats.org/officeDocument/2006/relationships/hyperlink" Target="https://m.edsoo.ru/7f44741a" TargetMode="External"/><Relationship Id="rId21" Type="http://schemas.openxmlformats.org/officeDocument/2006/relationships/hyperlink" Target="https://m.edsoo.ru/7f411518" TargetMode="External"/><Relationship Id="rId34" Type="http://schemas.openxmlformats.org/officeDocument/2006/relationships/hyperlink" Target="https://m.edsoo.ru/7f4465b0" TargetMode="External"/><Relationship Id="rId42" Type="http://schemas.openxmlformats.org/officeDocument/2006/relationships/hyperlink" Target="https://m.edsoo.ru/7f447942" TargetMode="External"/><Relationship Id="rId47" Type="http://schemas.openxmlformats.org/officeDocument/2006/relationships/hyperlink" Target="https://m.edsoo.ru/7f44852c" TargetMode="External"/><Relationship Id="rId50" Type="http://schemas.openxmlformats.org/officeDocument/2006/relationships/hyperlink" Target="https://m.edsoo.ru/7f448d10" TargetMode="External"/><Relationship Id="rId55" Type="http://schemas.openxmlformats.org/officeDocument/2006/relationships/hyperlink" Target="https://m.edsoo.ru/7f448eb4" TargetMode="External"/><Relationship Id="rId63" Type="http://schemas.openxmlformats.org/officeDocument/2006/relationships/hyperlink" Target="https://m.edsoo.ru/7f449e22" TargetMode="External"/><Relationship Id="rId68" Type="http://schemas.openxmlformats.org/officeDocument/2006/relationships/hyperlink" Target="https://m.edsoo.ru/7f44a930" TargetMode="External"/><Relationship Id="rId76" Type="http://schemas.openxmlformats.org/officeDocument/2006/relationships/hyperlink" Target="https://m.edsoo.ru/7f44c0b4" TargetMode="External"/><Relationship Id="rId84" Type="http://schemas.openxmlformats.org/officeDocument/2006/relationships/hyperlink" Target="https://m.edsoo.ru/7f44d8f6" TargetMode="External"/><Relationship Id="rId89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hyperlink" Target="https://m.edsoo.ru/7f44aae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518" TargetMode="External"/><Relationship Id="rId29" Type="http://schemas.openxmlformats.org/officeDocument/2006/relationships/hyperlink" Target="https://m.edsoo.ru/7f411518" TargetMode="External"/><Relationship Id="rId11" Type="http://schemas.openxmlformats.org/officeDocument/2006/relationships/hyperlink" Target="https://m.edsoo.ru/7f411518" TargetMode="External"/><Relationship Id="rId24" Type="http://schemas.openxmlformats.org/officeDocument/2006/relationships/hyperlink" Target="https://m.edsoo.ru/7f411518" TargetMode="External"/><Relationship Id="rId32" Type="http://schemas.openxmlformats.org/officeDocument/2006/relationships/hyperlink" Target="https://m.edsoo.ru/7f445692" TargetMode="External"/><Relationship Id="rId37" Type="http://schemas.openxmlformats.org/officeDocument/2006/relationships/hyperlink" Target="https://m.edsoo.ru/7f446416" TargetMode="External"/><Relationship Id="rId40" Type="http://schemas.openxmlformats.org/officeDocument/2006/relationships/hyperlink" Target="https://m.edsoo.ru/7f446fd8" TargetMode="External"/><Relationship Id="rId45" Type="http://schemas.openxmlformats.org/officeDocument/2006/relationships/hyperlink" Target="https://m.edsoo.ru/7f44807c" TargetMode="External"/><Relationship Id="rId53" Type="http://schemas.openxmlformats.org/officeDocument/2006/relationships/hyperlink" Target="https://m.edsoo.ru/7f44d158" TargetMode="External"/><Relationship Id="rId58" Type="http://schemas.openxmlformats.org/officeDocument/2006/relationships/hyperlink" Target="https://m.edsoo.ru/7f449666" TargetMode="External"/><Relationship Id="rId66" Type="http://schemas.openxmlformats.org/officeDocument/2006/relationships/hyperlink" Target="https://m.edsoo.ru/7f44a570" TargetMode="External"/><Relationship Id="rId74" Type="http://schemas.openxmlformats.org/officeDocument/2006/relationships/hyperlink" Target="https://m.edsoo.ru/7f44b344" TargetMode="External"/><Relationship Id="rId79" Type="http://schemas.openxmlformats.org/officeDocument/2006/relationships/hyperlink" Target="https://m.edsoo.ru/7f44c5fa" TargetMode="External"/><Relationship Id="rId87" Type="http://schemas.openxmlformats.org/officeDocument/2006/relationships/hyperlink" Target="https://m.edsoo.ru/7f44e5a8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7f4499a4" TargetMode="External"/><Relationship Id="rId82" Type="http://schemas.openxmlformats.org/officeDocument/2006/relationships/hyperlink" Target="https://m.edsoo.ru/7f44cc80" TargetMode="External"/><Relationship Id="rId19" Type="http://schemas.openxmlformats.org/officeDocument/2006/relationships/hyperlink" Target="https://m.edsoo.ru/7f41151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518" TargetMode="External"/><Relationship Id="rId14" Type="http://schemas.openxmlformats.org/officeDocument/2006/relationships/hyperlink" Target="https://m.edsoo.ru/7f411518" TargetMode="External"/><Relationship Id="rId22" Type="http://schemas.openxmlformats.org/officeDocument/2006/relationships/hyperlink" Target="https://m.edsoo.ru/7f411518" TargetMode="External"/><Relationship Id="rId27" Type="http://schemas.openxmlformats.org/officeDocument/2006/relationships/hyperlink" Target="https://m.edsoo.ru/7f411518" TargetMode="External"/><Relationship Id="rId30" Type="http://schemas.openxmlformats.org/officeDocument/2006/relationships/hyperlink" Target="https://m.edsoo.ru/7f411518" TargetMode="External"/><Relationship Id="rId35" Type="http://schemas.openxmlformats.org/officeDocument/2006/relationships/hyperlink" Target="https://m.edsoo.ru/7f446b1e" TargetMode="External"/><Relationship Id="rId43" Type="http://schemas.openxmlformats.org/officeDocument/2006/relationships/hyperlink" Target="https://m.edsoo.ru/7f447ae6" TargetMode="External"/><Relationship Id="rId48" Type="http://schemas.openxmlformats.org/officeDocument/2006/relationships/hyperlink" Target="https://m.edsoo.ru/7f448996" TargetMode="External"/><Relationship Id="rId56" Type="http://schemas.openxmlformats.org/officeDocument/2006/relationships/hyperlink" Target="https://m.edsoo.ru/7f44930a" TargetMode="External"/><Relationship Id="rId64" Type="http://schemas.openxmlformats.org/officeDocument/2006/relationships/hyperlink" Target="https://m.edsoo.ru/7f449fc6" TargetMode="External"/><Relationship Id="rId69" Type="http://schemas.openxmlformats.org/officeDocument/2006/relationships/hyperlink" Target="https://m.edsoo.ru/7f44bb96" TargetMode="External"/><Relationship Id="rId77" Type="http://schemas.openxmlformats.org/officeDocument/2006/relationships/hyperlink" Target="https://m.edsoo.ru/7f44c0b4" TargetMode="External"/><Relationship Id="rId8" Type="http://schemas.openxmlformats.org/officeDocument/2006/relationships/hyperlink" Target="https://m.edsoo.ru/7f411518" TargetMode="External"/><Relationship Id="rId51" Type="http://schemas.openxmlformats.org/officeDocument/2006/relationships/hyperlink" Target="https://m.edsoo.ru/7f4494b8" TargetMode="External"/><Relationship Id="rId72" Type="http://schemas.openxmlformats.org/officeDocument/2006/relationships/hyperlink" Target="https://m.edsoo.ru/7f44ac8c" TargetMode="External"/><Relationship Id="rId80" Type="http://schemas.openxmlformats.org/officeDocument/2006/relationships/hyperlink" Target="https://m.edsoo.ru/7f44c7e4" TargetMode="External"/><Relationship Id="rId85" Type="http://schemas.openxmlformats.org/officeDocument/2006/relationships/hyperlink" Target="https://m.edsoo.ru/7f44dc70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1518" TargetMode="External"/><Relationship Id="rId17" Type="http://schemas.openxmlformats.org/officeDocument/2006/relationships/hyperlink" Target="https://m.edsoo.ru/7f411518" TargetMode="External"/><Relationship Id="rId25" Type="http://schemas.openxmlformats.org/officeDocument/2006/relationships/hyperlink" Target="https://m.edsoo.ru/7f411518" TargetMode="External"/><Relationship Id="rId33" Type="http://schemas.openxmlformats.org/officeDocument/2006/relationships/hyperlink" Target="https://m.edsoo.ru/7f44594e" TargetMode="External"/><Relationship Id="rId38" Type="http://schemas.openxmlformats.org/officeDocument/2006/relationships/hyperlink" Target="https://m.edsoo.ru/7f446272" TargetMode="External"/><Relationship Id="rId46" Type="http://schemas.openxmlformats.org/officeDocument/2006/relationships/hyperlink" Target="https://m.edsoo.ru/7f448202" TargetMode="External"/><Relationship Id="rId59" Type="http://schemas.openxmlformats.org/officeDocument/2006/relationships/hyperlink" Target="https://m.edsoo.ru/7f449666" TargetMode="External"/><Relationship Id="rId67" Type="http://schemas.openxmlformats.org/officeDocument/2006/relationships/hyperlink" Target="https://m.edsoo.ru/7f44a778" TargetMode="External"/><Relationship Id="rId20" Type="http://schemas.openxmlformats.org/officeDocument/2006/relationships/hyperlink" Target="https://m.edsoo.ru/7f411518" TargetMode="External"/><Relationship Id="rId41" Type="http://schemas.openxmlformats.org/officeDocument/2006/relationships/hyperlink" Target="https://m.edsoo.ru/7f447942" TargetMode="External"/><Relationship Id="rId54" Type="http://schemas.openxmlformats.org/officeDocument/2006/relationships/hyperlink" Target="https://m.edsoo.ru/7f448eb4" TargetMode="External"/><Relationship Id="rId62" Type="http://schemas.openxmlformats.org/officeDocument/2006/relationships/hyperlink" Target="https://m.edsoo.ru/7f449c6a" TargetMode="External"/><Relationship Id="rId70" Type="http://schemas.openxmlformats.org/officeDocument/2006/relationships/hyperlink" Target="https://m.edsoo.ru/7f44bd6c" TargetMode="External"/><Relationship Id="rId75" Type="http://schemas.openxmlformats.org/officeDocument/2006/relationships/hyperlink" Target="https://m.edsoo.ru/7f44b6aa" TargetMode="External"/><Relationship Id="rId83" Type="http://schemas.openxmlformats.org/officeDocument/2006/relationships/hyperlink" Target="https://m.edsoo.ru/7f44d3d8" TargetMode="External"/><Relationship Id="rId88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s://m.edsoo.ru/7f411518" TargetMode="External"/><Relationship Id="rId23" Type="http://schemas.openxmlformats.org/officeDocument/2006/relationships/hyperlink" Target="https://m.edsoo.ru/7f411518" TargetMode="External"/><Relationship Id="rId28" Type="http://schemas.openxmlformats.org/officeDocument/2006/relationships/hyperlink" Target="https://m.edsoo.ru/7f411518" TargetMode="External"/><Relationship Id="rId36" Type="http://schemas.openxmlformats.org/officeDocument/2006/relationships/hyperlink" Target="https://m.edsoo.ru/7f445dcc" TargetMode="External"/><Relationship Id="rId49" Type="http://schemas.openxmlformats.org/officeDocument/2006/relationships/hyperlink" Target="https://m.edsoo.ru/7f448d10" TargetMode="External"/><Relationship Id="rId57" Type="http://schemas.openxmlformats.org/officeDocument/2006/relationships/hyperlink" Target="https://m.edsoo.ru/7f44930a" TargetMode="External"/><Relationship Id="rId10" Type="http://schemas.openxmlformats.org/officeDocument/2006/relationships/hyperlink" Target="https://m.edsoo.ru/7f411518" TargetMode="External"/><Relationship Id="rId31" Type="http://schemas.openxmlformats.org/officeDocument/2006/relationships/hyperlink" Target="https://m.edsoo.ru/7f411518" TargetMode="External"/><Relationship Id="rId44" Type="http://schemas.openxmlformats.org/officeDocument/2006/relationships/hyperlink" Target="https://m.edsoo.ru/7f447ea6" TargetMode="External"/><Relationship Id="rId52" Type="http://schemas.openxmlformats.org/officeDocument/2006/relationships/hyperlink" Target="https://m.edsoo.ru/7f44ce6a" TargetMode="External"/><Relationship Id="rId60" Type="http://schemas.openxmlformats.org/officeDocument/2006/relationships/hyperlink" Target="https://m.edsoo.ru/7f449800" TargetMode="External"/><Relationship Id="rId65" Type="http://schemas.openxmlformats.org/officeDocument/2006/relationships/hyperlink" Target="https://m.edsoo.ru/7f44a19c" TargetMode="External"/><Relationship Id="rId73" Type="http://schemas.openxmlformats.org/officeDocument/2006/relationships/hyperlink" Target="https://m.edsoo.ru/7f44ae44" TargetMode="External"/><Relationship Id="rId78" Type="http://schemas.openxmlformats.org/officeDocument/2006/relationships/hyperlink" Target="https://m.edsoo.ru/7f44c276" TargetMode="External"/><Relationship Id="rId81" Type="http://schemas.openxmlformats.org/officeDocument/2006/relationships/hyperlink" Target="https://m.edsoo.ru/7f44cab4" TargetMode="External"/><Relationship Id="rId86" Type="http://schemas.openxmlformats.org/officeDocument/2006/relationships/hyperlink" Target="https://m.edsoo.ru/7f44e5a8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41</Pages>
  <Words>10448</Words>
  <Characters>59560</Characters>
  <Application>Microsoft Office Word</Application>
  <DocSecurity>0</DocSecurity>
  <Lines>496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Истоминская ООШ</Company>
  <LinksUpToDate>false</LinksUpToDate>
  <CharactersWithSpaces>69869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2</cp:revision>
  <dcterms:created xsi:type="dcterms:W3CDTF">2026-02-15T11:42:00Z</dcterms:created>
  <dcterms:modified xsi:type="dcterms:W3CDTF">2026-02-15T11:42:00Z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1049-12.2.0.13215</vt:lpwstr>
  </property>
  <property fmtid="{D5CDD505-2E9C-101B-9397-08002B2CF9AE}" pid="3" name="ICV">
    <vt:lpwstr>205DBF9E762041F2B5B5416C0D59C572_12</vt:lpwstr>
  </property>
</Properties>
</file>